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DA8" w:rsidRDefault="00FE05C1">
      <w:pPr>
        <w:pStyle w:val="CRCoverPage"/>
        <w:tabs>
          <w:tab w:val="right" w:pos="9639"/>
        </w:tabs>
        <w:spacing w:after="0"/>
        <w:rPr>
          <w:rFonts w:hint="eastAsia"/>
          <w:b/>
          <w:i/>
          <w:sz w:val="28"/>
          <w:lang w:eastAsia="zh-CN"/>
        </w:rPr>
      </w:pPr>
      <w:r>
        <w:rPr>
          <w:b/>
          <w:sz w:val="24"/>
        </w:rPr>
        <w:t>3GPP TSG-CT WG6 Meeting #111e</w:t>
      </w:r>
      <w:r>
        <w:rPr>
          <w:b/>
          <w:i/>
          <w:sz w:val="28"/>
        </w:rPr>
        <w:tab/>
      </w:r>
      <w:r>
        <w:rPr>
          <w:b/>
          <w:sz w:val="24"/>
        </w:rPr>
        <w:t>C6-2202</w:t>
      </w:r>
      <w:r w:rsidR="00A00529">
        <w:rPr>
          <w:b/>
          <w:sz w:val="24"/>
        </w:rPr>
        <w:t>51</w:t>
      </w:r>
    </w:p>
    <w:p w:rsidR="00490DA8" w:rsidRDefault="00FE05C1">
      <w:pPr>
        <w:pStyle w:val="CRCoverPage"/>
        <w:outlineLvl w:val="0"/>
        <w:rPr>
          <w:b/>
          <w:sz w:val="24"/>
        </w:rPr>
      </w:pPr>
      <w:r>
        <w:rPr>
          <w:b/>
          <w:sz w:val="24"/>
        </w:rPr>
        <w:t>E-Meeting, 17</w:t>
      </w:r>
      <w:r>
        <w:rPr>
          <w:b/>
          <w:sz w:val="24"/>
          <w:vertAlign w:val="superscript"/>
        </w:rPr>
        <w:t>th</w:t>
      </w:r>
      <w:r>
        <w:rPr>
          <w:b/>
          <w:sz w:val="24"/>
        </w:rPr>
        <w:t xml:space="preserve"> – 20</w:t>
      </w:r>
      <w:r>
        <w:rPr>
          <w:b/>
          <w:sz w:val="24"/>
          <w:vertAlign w:val="superscript"/>
        </w:rPr>
        <w:t>th</w:t>
      </w:r>
      <w:r>
        <w:rPr>
          <w:b/>
          <w:sz w:val="24"/>
        </w:rPr>
        <w:t xml:space="preserve"> May 2022</w:t>
      </w:r>
    </w:p>
    <w:p w:rsidR="00490DA8" w:rsidRDefault="00490DA8">
      <w:pPr>
        <w:pStyle w:val="afa"/>
        <w:pBdr>
          <w:bottom w:val="single" w:sz="4" w:space="1" w:color="auto"/>
        </w:pBdr>
        <w:tabs>
          <w:tab w:val="right" w:pos="9638"/>
        </w:tabs>
        <w:rPr>
          <w:rFonts w:eastAsia="Batang" w:cs="Arial"/>
          <w:sz w:val="20"/>
          <w:lang w:eastAsia="zh-CN"/>
        </w:rPr>
      </w:pPr>
    </w:p>
    <w:p w:rsidR="00490DA8" w:rsidRDefault="00490DA8">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p>
    <w:p w:rsidR="00490DA8" w:rsidRDefault="00FE05C1">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China Mobile</w:t>
      </w:r>
    </w:p>
    <w:p w:rsidR="00490DA8" w:rsidRDefault="00FE05C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lang w:val="en-US" w:eastAsia="zh-CN"/>
        </w:rPr>
        <w:t>New 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GBA</w:t>
      </w:r>
      <w:r>
        <w:rPr>
          <w:rFonts w:ascii="Arial" w:eastAsia="Batang" w:hAnsi="Arial" w:cs="Arial" w:hint="eastAsia"/>
          <w:b/>
          <w:sz w:val="24"/>
          <w:szCs w:val="24"/>
          <w:lang w:val="en-US" w:eastAsia="zh-CN"/>
        </w:rPr>
        <w:t>_U</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Based APIs</w:t>
      </w:r>
    </w:p>
    <w:p w:rsidR="00490DA8" w:rsidRDefault="00FE05C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490DA8" w:rsidRDefault="00FE05C1">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00529">
        <w:rPr>
          <w:rFonts w:ascii="Arial" w:hAnsi="Arial" w:hint="eastAsia"/>
          <w:b/>
          <w:sz w:val="24"/>
          <w:szCs w:val="24"/>
          <w:lang w:val="en-US" w:eastAsia="zh-CN"/>
        </w:rPr>
        <w:t>7.13</w:t>
      </w:r>
    </w:p>
    <w:p w:rsidR="00490DA8" w:rsidRDefault="00490DA8">
      <w:pPr>
        <w:rPr>
          <w:rFonts w:eastAsia="Batang"/>
          <w:lang w:val="en-US" w:eastAsia="zh-CN"/>
        </w:rPr>
      </w:pPr>
    </w:p>
    <w:p w:rsidR="00490DA8" w:rsidRDefault="00FE05C1">
      <w:pPr>
        <w:pStyle w:val="8"/>
        <w:jc w:val="center"/>
      </w:pPr>
      <w:r>
        <w:t>3GPP™ Work Item Description</w:t>
      </w:r>
    </w:p>
    <w:p w:rsidR="00490DA8" w:rsidRDefault="00FE05C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article 39 and the T</w:t>
      </w:r>
      <w:r>
        <w:t xml:space="preserve">SG Working Methods in </w:t>
      </w:r>
      <w:hyperlink r:id="rId11" w:history="1">
        <w:r>
          <w:t>3GPP TR 21.900</w:t>
        </w:r>
      </w:hyperlink>
    </w:p>
    <w:p w:rsidR="00490DA8" w:rsidRDefault="00FE05C1">
      <w:pPr>
        <w:pStyle w:val="8"/>
        <w:rPr>
          <w:lang w:eastAsia="zh-CN"/>
        </w:rPr>
      </w:pPr>
      <w:r>
        <w:t>Title:</w:t>
      </w:r>
      <w:r>
        <w:tab/>
      </w:r>
      <w:r>
        <w:rPr>
          <w:rFonts w:hint="eastAsia"/>
          <w:lang w:eastAsia="zh-CN"/>
        </w:rPr>
        <w:t>New SID</w:t>
      </w:r>
      <w:r>
        <w:rPr>
          <w:rFonts w:hint="eastAsia"/>
        </w:rPr>
        <w:t xml:space="preserve"> on GBA_U Based APIs</w:t>
      </w:r>
    </w:p>
    <w:p w:rsidR="00490DA8" w:rsidRDefault="00FE05C1">
      <w:pPr>
        <w:pStyle w:val="8"/>
        <w:rPr>
          <w:lang w:eastAsia="zh-CN"/>
        </w:rPr>
      </w:pPr>
      <w:r>
        <w:t>Acronym:</w:t>
      </w:r>
      <w:r>
        <w:tab/>
      </w:r>
      <w:r>
        <w:rPr>
          <w:rFonts w:hint="eastAsia"/>
          <w:lang w:val="en-US" w:eastAsia="zh-CN"/>
        </w:rPr>
        <w:t>GBA</w:t>
      </w:r>
      <w:r>
        <w:rPr>
          <w:rFonts w:hint="eastAsia"/>
          <w:lang w:eastAsia="zh-CN"/>
        </w:rPr>
        <w:t>_</w:t>
      </w:r>
      <w:r>
        <w:rPr>
          <w:rFonts w:hint="eastAsia"/>
          <w:lang w:val="en-US" w:eastAsia="zh-CN"/>
        </w:rPr>
        <w:t>U_</w:t>
      </w:r>
      <w:r>
        <w:rPr>
          <w:rFonts w:hint="eastAsia"/>
          <w:lang w:eastAsia="zh-CN"/>
        </w:rPr>
        <w:t>API</w:t>
      </w:r>
    </w:p>
    <w:p w:rsidR="00490DA8" w:rsidRDefault="00FE05C1">
      <w:pPr>
        <w:pStyle w:val="8"/>
        <w:rPr>
          <w:lang w:eastAsia="zh-CN"/>
        </w:rPr>
      </w:pPr>
      <w:r>
        <w:t>Unique identifier:</w:t>
      </w:r>
      <w:r>
        <w:tab/>
      </w:r>
      <w:proofErr w:type="spellStart"/>
      <w:r>
        <w:rPr>
          <w:rFonts w:hint="eastAsia"/>
          <w:lang w:eastAsia="zh-CN"/>
        </w:rPr>
        <w:t>xxxxxxxxx</w:t>
      </w:r>
      <w:proofErr w:type="spellEnd"/>
    </w:p>
    <w:p w:rsidR="00490DA8" w:rsidRDefault="00FE05C1">
      <w:pPr>
        <w:pStyle w:val="8"/>
      </w:pPr>
      <w:r>
        <w:t>Potential target Release:</w:t>
      </w:r>
      <w:r>
        <w:tab/>
      </w:r>
      <w:r>
        <w:rPr>
          <w:rFonts w:hint="eastAsia"/>
          <w:lang w:eastAsia="zh-CN"/>
        </w:rPr>
        <w:t>REL-1</w:t>
      </w:r>
      <w:r>
        <w:rPr>
          <w:rFonts w:hint="eastAsia"/>
          <w:lang w:val="en-US" w:eastAsia="zh-CN"/>
        </w:rPr>
        <w:t>8</w:t>
      </w:r>
    </w:p>
    <w:p w:rsidR="00490DA8" w:rsidRDefault="00FE05C1">
      <w:pPr>
        <w:pStyle w:val="1"/>
      </w:pPr>
      <w:r>
        <w:t>1</w:t>
      </w:r>
      <w:r>
        <w:tab/>
        <w:t>Impacts</w:t>
      </w:r>
    </w:p>
    <w:p w:rsidR="00490DA8" w:rsidRDefault="00FE05C1">
      <w:pPr>
        <w:pStyle w:val="Guidance"/>
      </w:pPr>
      <w:r>
        <w:t xml:space="preserve">{For Normative work, </w:t>
      </w:r>
      <w:r>
        <w:t>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490DA8">
        <w:trPr>
          <w:cantSplit/>
          <w:jc w:val="center"/>
        </w:trPr>
        <w:tc>
          <w:tcPr>
            <w:tcW w:w="1515" w:type="dxa"/>
            <w:tcBorders>
              <w:bottom w:val="single" w:sz="12" w:space="0" w:color="auto"/>
              <w:right w:val="single" w:sz="12" w:space="0" w:color="auto"/>
            </w:tcBorders>
            <w:shd w:val="clear" w:color="auto" w:fill="E0E0E0"/>
          </w:tcPr>
          <w:p w:rsidR="00490DA8" w:rsidRDefault="00FE05C1">
            <w:pPr>
              <w:pStyle w:val="TAH"/>
            </w:pPr>
            <w:r>
              <w:t>Affects:</w:t>
            </w:r>
          </w:p>
        </w:tc>
        <w:tc>
          <w:tcPr>
            <w:tcW w:w="1275" w:type="dxa"/>
            <w:tcBorders>
              <w:left w:val="nil"/>
              <w:bottom w:val="single" w:sz="12" w:space="0" w:color="auto"/>
            </w:tcBorders>
            <w:shd w:val="clear" w:color="auto" w:fill="E0E0E0"/>
          </w:tcPr>
          <w:p w:rsidR="00490DA8" w:rsidRDefault="00FE05C1">
            <w:pPr>
              <w:pStyle w:val="TAH"/>
            </w:pPr>
            <w:r>
              <w:t>UICC apps</w:t>
            </w:r>
          </w:p>
        </w:tc>
        <w:tc>
          <w:tcPr>
            <w:tcW w:w="1037" w:type="dxa"/>
            <w:tcBorders>
              <w:bottom w:val="single" w:sz="12" w:space="0" w:color="auto"/>
            </w:tcBorders>
            <w:shd w:val="clear" w:color="auto" w:fill="E0E0E0"/>
          </w:tcPr>
          <w:p w:rsidR="00490DA8" w:rsidRDefault="00FE05C1">
            <w:pPr>
              <w:pStyle w:val="TAH"/>
            </w:pPr>
            <w:r>
              <w:t>ME</w:t>
            </w:r>
          </w:p>
        </w:tc>
        <w:tc>
          <w:tcPr>
            <w:tcW w:w="850" w:type="dxa"/>
            <w:tcBorders>
              <w:bottom w:val="single" w:sz="12" w:space="0" w:color="auto"/>
            </w:tcBorders>
            <w:shd w:val="clear" w:color="auto" w:fill="E0E0E0"/>
          </w:tcPr>
          <w:p w:rsidR="00490DA8" w:rsidRDefault="00FE05C1">
            <w:pPr>
              <w:pStyle w:val="TAH"/>
            </w:pPr>
            <w:r>
              <w:t>AN</w:t>
            </w:r>
          </w:p>
        </w:tc>
        <w:tc>
          <w:tcPr>
            <w:tcW w:w="851" w:type="dxa"/>
            <w:tcBorders>
              <w:bottom w:val="single" w:sz="12" w:space="0" w:color="auto"/>
            </w:tcBorders>
            <w:shd w:val="clear" w:color="auto" w:fill="E0E0E0"/>
          </w:tcPr>
          <w:p w:rsidR="00490DA8" w:rsidRDefault="00FE05C1">
            <w:pPr>
              <w:pStyle w:val="TAH"/>
            </w:pPr>
            <w:r>
              <w:t>CN</w:t>
            </w:r>
          </w:p>
        </w:tc>
        <w:tc>
          <w:tcPr>
            <w:tcW w:w="1752" w:type="dxa"/>
            <w:tcBorders>
              <w:bottom w:val="single" w:sz="12" w:space="0" w:color="auto"/>
            </w:tcBorders>
            <w:shd w:val="clear" w:color="auto" w:fill="E0E0E0"/>
          </w:tcPr>
          <w:p w:rsidR="00490DA8" w:rsidRDefault="00FE05C1">
            <w:pPr>
              <w:pStyle w:val="TAH"/>
            </w:pPr>
            <w:r>
              <w:t>Others (specify)</w:t>
            </w:r>
          </w:p>
        </w:tc>
      </w:tr>
      <w:tr w:rsidR="00490DA8">
        <w:trPr>
          <w:cantSplit/>
          <w:jc w:val="center"/>
        </w:trPr>
        <w:tc>
          <w:tcPr>
            <w:tcW w:w="1515" w:type="dxa"/>
            <w:tcBorders>
              <w:top w:val="nil"/>
              <w:right w:val="single" w:sz="12" w:space="0" w:color="auto"/>
            </w:tcBorders>
          </w:tcPr>
          <w:p w:rsidR="00490DA8" w:rsidRDefault="00FE05C1">
            <w:pPr>
              <w:pStyle w:val="TAH"/>
            </w:pPr>
            <w:r>
              <w:t>Yes</w:t>
            </w:r>
          </w:p>
        </w:tc>
        <w:tc>
          <w:tcPr>
            <w:tcW w:w="1275" w:type="dxa"/>
            <w:tcBorders>
              <w:top w:val="nil"/>
              <w:left w:val="nil"/>
            </w:tcBorders>
          </w:tcPr>
          <w:p w:rsidR="00490DA8" w:rsidRDefault="00FE05C1">
            <w:pPr>
              <w:pStyle w:val="TAC"/>
            </w:pPr>
            <w:r>
              <w:t>x</w:t>
            </w:r>
          </w:p>
        </w:tc>
        <w:tc>
          <w:tcPr>
            <w:tcW w:w="1037" w:type="dxa"/>
            <w:tcBorders>
              <w:top w:val="nil"/>
            </w:tcBorders>
          </w:tcPr>
          <w:p w:rsidR="00490DA8" w:rsidRDefault="00490DA8">
            <w:pPr>
              <w:pStyle w:val="TAC"/>
              <w:rPr>
                <w:lang w:eastAsia="zh-CN"/>
              </w:rPr>
            </w:pPr>
          </w:p>
        </w:tc>
        <w:tc>
          <w:tcPr>
            <w:tcW w:w="850" w:type="dxa"/>
            <w:tcBorders>
              <w:top w:val="nil"/>
            </w:tcBorders>
          </w:tcPr>
          <w:p w:rsidR="00490DA8" w:rsidRDefault="00FE05C1">
            <w:pPr>
              <w:pStyle w:val="TAC"/>
            </w:pPr>
            <w:r>
              <w:t>x</w:t>
            </w:r>
          </w:p>
        </w:tc>
        <w:tc>
          <w:tcPr>
            <w:tcW w:w="851" w:type="dxa"/>
            <w:tcBorders>
              <w:top w:val="nil"/>
            </w:tcBorders>
          </w:tcPr>
          <w:p w:rsidR="00490DA8" w:rsidRDefault="00490DA8">
            <w:pPr>
              <w:pStyle w:val="TAC"/>
            </w:pPr>
          </w:p>
        </w:tc>
        <w:tc>
          <w:tcPr>
            <w:tcW w:w="1752" w:type="dxa"/>
            <w:tcBorders>
              <w:top w:val="nil"/>
            </w:tcBorders>
          </w:tcPr>
          <w:p w:rsidR="00490DA8" w:rsidRDefault="00490DA8">
            <w:pPr>
              <w:pStyle w:val="TAC"/>
            </w:pPr>
          </w:p>
        </w:tc>
      </w:tr>
      <w:tr w:rsidR="00490DA8">
        <w:trPr>
          <w:cantSplit/>
          <w:jc w:val="center"/>
        </w:trPr>
        <w:tc>
          <w:tcPr>
            <w:tcW w:w="1515" w:type="dxa"/>
            <w:tcBorders>
              <w:right w:val="single" w:sz="12" w:space="0" w:color="auto"/>
            </w:tcBorders>
          </w:tcPr>
          <w:p w:rsidR="00490DA8" w:rsidRDefault="00FE05C1">
            <w:pPr>
              <w:pStyle w:val="TAH"/>
            </w:pPr>
            <w:r>
              <w:t>No</w:t>
            </w:r>
          </w:p>
        </w:tc>
        <w:tc>
          <w:tcPr>
            <w:tcW w:w="1275" w:type="dxa"/>
            <w:tcBorders>
              <w:left w:val="nil"/>
            </w:tcBorders>
          </w:tcPr>
          <w:p w:rsidR="00490DA8" w:rsidRDefault="00490DA8">
            <w:pPr>
              <w:pStyle w:val="TAC"/>
            </w:pPr>
          </w:p>
        </w:tc>
        <w:tc>
          <w:tcPr>
            <w:tcW w:w="1037" w:type="dxa"/>
          </w:tcPr>
          <w:p w:rsidR="00490DA8" w:rsidRDefault="00FE05C1">
            <w:pPr>
              <w:pStyle w:val="TAC"/>
            </w:pPr>
            <w:r>
              <w:t>x</w:t>
            </w:r>
          </w:p>
        </w:tc>
        <w:tc>
          <w:tcPr>
            <w:tcW w:w="850" w:type="dxa"/>
          </w:tcPr>
          <w:p w:rsidR="00490DA8" w:rsidRDefault="00490DA8">
            <w:pPr>
              <w:pStyle w:val="TAC"/>
            </w:pPr>
          </w:p>
        </w:tc>
        <w:tc>
          <w:tcPr>
            <w:tcW w:w="851" w:type="dxa"/>
          </w:tcPr>
          <w:p w:rsidR="00490DA8" w:rsidRDefault="00FE05C1">
            <w:pPr>
              <w:pStyle w:val="TAC"/>
            </w:pPr>
            <w:r>
              <w:t>x</w:t>
            </w:r>
          </w:p>
        </w:tc>
        <w:tc>
          <w:tcPr>
            <w:tcW w:w="1752" w:type="dxa"/>
          </w:tcPr>
          <w:p w:rsidR="00490DA8" w:rsidRDefault="00FE05C1">
            <w:pPr>
              <w:pStyle w:val="TAC"/>
            </w:pPr>
            <w:r>
              <w:t>x</w:t>
            </w:r>
          </w:p>
        </w:tc>
      </w:tr>
      <w:tr w:rsidR="00490DA8">
        <w:trPr>
          <w:cantSplit/>
          <w:jc w:val="center"/>
        </w:trPr>
        <w:tc>
          <w:tcPr>
            <w:tcW w:w="1515" w:type="dxa"/>
            <w:tcBorders>
              <w:right w:val="single" w:sz="12" w:space="0" w:color="auto"/>
            </w:tcBorders>
          </w:tcPr>
          <w:p w:rsidR="00490DA8" w:rsidRDefault="00FE05C1">
            <w:pPr>
              <w:pStyle w:val="TAH"/>
            </w:pPr>
            <w:r>
              <w:t>Don't know</w:t>
            </w:r>
          </w:p>
        </w:tc>
        <w:tc>
          <w:tcPr>
            <w:tcW w:w="1275" w:type="dxa"/>
            <w:tcBorders>
              <w:left w:val="nil"/>
            </w:tcBorders>
          </w:tcPr>
          <w:p w:rsidR="00490DA8" w:rsidRDefault="00490DA8">
            <w:pPr>
              <w:pStyle w:val="TAC"/>
            </w:pPr>
          </w:p>
        </w:tc>
        <w:tc>
          <w:tcPr>
            <w:tcW w:w="1037" w:type="dxa"/>
          </w:tcPr>
          <w:p w:rsidR="00490DA8" w:rsidRDefault="00490DA8">
            <w:pPr>
              <w:pStyle w:val="TAC"/>
            </w:pPr>
          </w:p>
        </w:tc>
        <w:tc>
          <w:tcPr>
            <w:tcW w:w="850" w:type="dxa"/>
          </w:tcPr>
          <w:p w:rsidR="00490DA8" w:rsidRDefault="00490DA8">
            <w:pPr>
              <w:pStyle w:val="TAC"/>
            </w:pPr>
          </w:p>
        </w:tc>
        <w:tc>
          <w:tcPr>
            <w:tcW w:w="851" w:type="dxa"/>
          </w:tcPr>
          <w:p w:rsidR="00490DA8" w:rsidRDefault="00490DA8">
            <w:pPr>
              <w:pStyle w:val="TAC"/>
            </w:pPr>
          </w:p>
        </w:tc>
        <w:tc>
          <w:tcPr>
            <w:tcW w:w="1752" w:type="dxa"/>
          </w:tcPr>
          <w:p w:rsidR="00490DA8" w:rsidRDefault="00490DA8">
            <w:pPr>
              <w:pStyle w:val="TAC"/>
            </w:pPr>
          </w:p>
        </w:tc>
      </w:tr>
    </w:tbl>
    <w:p w:rsidR="00490DA8" w:rsidRDefault="00490DA8"/>
    <w:p w:rsidR="00490DA8" w:rsidRDefault="00FE05C1">
      <w:pPr>
        <w:pStyle w:val="1"/>
      </w:pPr>
      <w:r>
        <w:t>2</w:t>
      </w:r>
      <w:r>
        <w:tab/>
        <w:t>Classification of the Work Item and linked work items</w:t>
      </w:r>
    </w:p>
    <w:p w:rsidR="00490DA8" w:rsidRDefault="00FE05C1">
      <w:pPr>
        <w:pStyle w:val="21"/>
      </w:pPr>
      <w:r>
        <w:t>2.1</w:t>
      </w:r>
      <w:r>
        <w:tab/>
        <w:t>Primary classification</w:t>
      </w:r>
    </w:p>
    <w:p w:rsidR="00490DA8" w:rsidRDefault="00FE05C1">
      <w:pPr>
        <w:pStyle w:val="31"/>
      </w:pPr>
      <w:r>
        <w:t xml:space="preserve">This </w:t>
      </w:r>
      <w:r>
        <w:t>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490DA8">
        <w:trPr>
          <w:cantSplit/>
          <w:jc w:val="center"/>
        </w:trPr>
        <w:tc>
          <w:tcPr>
            <w:tcW w:w="452" w:type="dxa"/>
          </w:tcPr>
          <w:p w:rsidR="00490DA8" w:rsidRDefault="00490DA8">
            <w:pPr>
              <w:pStyle w:val="TAC"/>
            </w:pPr>
          </w:p>
        </w:tc>
        <w:tc>
          <w:tcPr>
            <w:tcW w:w="2917" w:type="dxa"/>
            <w:shd w:val="clear" w:color="auto" w:fill="E0E0E0"/>
          </w:tcPr>
          <w:p w:rsidR="00490DA8" w:rsidRDefault="00FE05C1">
            <w:pPr>
              <w:pStyle w:val="TAH"/>
              <w:ind w:right="-99"/>
              <w:jc w:val="left"/>
              <w:rPr>
                <w:color w:val="0000FF"/>
              </w:rPr>
            </w:pPr>
            <w:r>
              <w:rPr>
                <w:color w:val="0000FF"/>
                <w:sz w:val="20"/>
              </w:rPr>
              <w:t>Feature</w:t>
            </w:r>
          </w:p>
        </w:tc>
      </w:tr>
      <w:tr w:rsidR="00490DA8">
        <w:trPr>
          <w:cantSplit/>
          <w:jc w:val="center"/>
        </w:trPr>
        <w:tc>
          <w:tcPr>
            <w:tcW w:w="452" w:type="dxa"/>
          </w:tcPr>
          <w:p w:rsidR="00490DA8" w:rsidRDefault="00490DA8">
            <w:pPr>
              <w:pStyle w:val="TAC"/>
            </w:pPr>
          </w:p>
        </w:tc>
        <w:tc>
          <w:tcPr>
            <w:tcW w:w="2917" w:type="dxa"/>
            <w:shd w:val="clear" w:color="auto" w:fill="E0E0E0"/>
            <w:tcMar>
              <w:left w:w="227" w:type="dxa"/>
            </w:tcMar>
          </w:tcPr>
          <w:p w:rsidR="00490DA8" w:rsidRDefault="00FE05C1">
            <w:pPr>
              <w:pStyle w:val="TAH"/>
              <w:ind w:right="-99"/>
              <w:jc w:val="left"/>
            </w:pPr>
            <w:r>
              <w:t>Building Block</w:t>
            </w:r>
          </w:p>
        </w:tc>
      </w:tr>
      <w:tr w:rsidR="00490DA8">
        <w:trPr>
          <w:cantSplit/>
          <w:jc w:val="center"/>
        </w:trPr>
        <w:tc>
          <w:tcPr>
            <w:tcW w:w="452" w:type="dxa"/>
          </w:tcPr>
          <w:p w:rsidR="00490DA8" w:rsidRDefault="00490DA8">
            <w:pPr>
              <w:pStyle w:val="TAC"/>
            </w:pPr>
          </w:p>
        </w:tc>
        <w:tc>
          <w:tcPr>
            <w:tcW w:w="2917" w:type="dxa"/>
            <w:shd w:val="clear" w:color="auto" w:fill="E0E0E0"/>
            <w:tcMar>
              <w:left w:w="397" w:type="dxa"/>
            </w:tcMar>
          </w:tcPr>
          <w:p w:rsidR="00490DA8" w:rsidRDefault="00FE05C1">
            <w:pPr>
              <w:pStyle w:val="TAH"/>
              <w:ind w:right="-99"/>
              <w:jc w:val="left"/>
              <w:rPr>
                <w:b w:val="0"/>
                <w:i/>
              </w:rPr>
            </w:pPr>
            <w:r>
              <w:rPr>
                <w:b w:val="0"/>
                <w:i/>
                <w:sz w:val="16"/>
              </w:rPr>
              <w:t>Work Task</w:t>
            </w:r>
          </w:p>
        </w:tc>
      </w:tr>
      <w:tr w:rsidR="00490DA8">
        <w:trPr>
          <w:cantSplit/>
          <w:jc w:val="center"/>
        </w:trPr>
        <w:tc>
          <w:tcPr>
            <w:tcW w:w="452" w:type="dxa"/>
          </w:tcPr>
          <w:p w:rsidR="00490DA8" w:rsidRDefault="00FE05C1">
            <w:pPr>
              <w:pStyle w:val="TAC"/>
            </w:pPr>
            <w:r>
              <w:t>x</w:t>
            </w:r>
          </w:p>
        </w:tc>
        <w:tc>
          <w:tcPr>
            <w:tcW w:w="2917" w:type="dxa"/>
            <w:shd w:val="clear" w:color="auto" w:fill="E0E0E0"/>
          </w:tcPr>
          <w:p w:rsidR="00490DA8" w:rsidRDefault="00FE05C1">
            <w:pPr>
              <w:pStyle w:val="TAH"/>
              <w:ind w:right="-99"/>
              <w:jc w:val="left"/>
              <w:rPr>
                <w:color w:val="0000FF"/>
              </w:rPr>
            </w:pPr>
            <w:r>
              <w:rPr>
                <w:color w:val="0000FF"/>
                <w:sz w:val="20"/>
              </w:rPr>
              <w:t>Study Item</w:t>
            </w:r>
          </w:p>
        </w:tc>
      </w:tr>
    </w:tbl>
    <w:p w:rsidR="00490DA8" w:rsidRDefault="00490DA8">
      <w:pPr>
        <w:ind w:right="-99"/>
        <w:rPr>
          <w:b/>
        </w:rPr>
      </w:pPr>
    </w:p>
    <w:p w:rsidR="00490DA8" w:rsidRDefault="00FE05C1">
      <w:pPr>
        <w:pStyle w:val="21"/>
      </w:pPr>
      <w:r>
        <w:t>2.2</w:t>
      </w:r>
      <w:r>
        <w:tab/>
        <w:t>Parent Work Item</w:t>
      </w:r>
    </w:p>
    <w:p w:rsidR="00490DA8" w:rsidRDefault="00FE05C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6010"/>
      </w:tblGrid>
      <w:tr w:rsidR="00490DA8">
        <w:trPr>
          <w:cantSplit/>
          <w:jc w:val="center"/>
        </w:trPr>
        <w:tc>
          <w:tcPr>
            <w:tcW w:w="9313" w:type="dxa"/>
            <w:gridSpan w:val="4"/>
            <w:shd w:val="clear" w:color="auto" w:fill="E0E0E0"/>
          </w:tcPr>
          <w:p w:rsidR="00490DA8" w:rsidRDefault="00FE05C1">
            <w:pPr>
              <w:pStyle w:val="TAH"/>
              <w:ind w:right="-99"/>
              <w:jc w:val="left"/>
            </w:pPr>
            <w:r>
              <w:t xml:space="preserve">Parent Work / Study Items </w:t>
            </w:r>
          </w:p>
        </w:tc>
      </w:tr>
      <w:tr w:rsidR="00490DA8">
        <w:trPr>
          <w:cantSplit/>
          <w:jc w:val="center"/>
        </w:trPr>
        <w:tc>
          <w:tcPr>
            <w:tcW w:w="1101" w:type="dxa"/>
            <w:shd w:val="clear" w:color="auto" w:fill="E0E0E0"/>
          </w:tcPr>
          <w:p w:rsidR="00490DA8" w:rsidRDefault="00FE05C1">
            <w:pPr>
              <w:pStyle w:val="TAH"/>
              <w:ind w:right="-99"/>
              <w:jc w:val="left"/>
            </w:pPr>
            <w:r>
              <w:t>Acronym</w:t>
            </w:r>
          </w:p>
        </w:tc>
        <w:tc>
          <w:tcPr>
            <w:tcW w:w="1101" w:type="dxa"/>
            <w:shd w:val="clear" w:color="auto" w:fill="E0E0E0"/>
          </w:tcPr>
          <w:p w:rsidR="00490DA8" w:rsidRDefault="00FE05C1">
            <w:pPr>
              <w:pStyle w:val="TAH"/>
              <w:ind w:right="-99"/>
              <w:jc w:val="left"/>
            </w:pPr>
            <w:r>
              <w:t>Working Group</w:t>
            </w:r>
          </w:p>
        </w:tc>
        <w:tc>
          <w:tcPr>
            <w:tcW w:w="1101" w:type="dxa"/>
            <w:shd w:val="clear" w:color="auto" w:fill="E0E0E0"/>
          </w:tcPr>
          <w:p w:rsidR="00490DA8" w:rsidRDefault="00FE05C1">
            <w:pPr>
              <w:pStyle w:val="TAH"/>
              <w:ind w:right="-99"/>
              <w:jc w:val="left"/>
            </w:pPr>
            <w:r>
              <w:t>Unique ID</w:t>
            </w:r>
          </w:p>
        </w:tc>
        <w:tc>
          <w:tcPr>
            <w:tcW w:w="6010" w:type="dxa"/>
            <w:shd w:val="clear" w:color="auto" w:fill="E0E0E0"/>
          </w:tcPr>
          <w:p w:rsidR="00490DA8" w:rsidRDefault="00FE05C1">
            <w:pPr>
              <w:pStyle w:val="TAH"/>
              <w:ind w:right="-99"/>
              <w:jc w:val="left"/>
            </w:pPr>
            <w:r>
              <w:t xml:space="preserve">Title (as </w:t>
            </w:r>
            <w:r>
              <w:t>in 3GPP Work Plan)</w:t>
            </w:r>
          </w:p>
        </w:tc>
      </w:tr>
      <w:tr w:rsidR="00490DA8">
        <w:trPr>
          <w:cantSplit/>
          <w:jc w:val="center"/>
        </w:trPr>
        <w:tc>
          <w:tcPr>
            <w:tcW w:w="1101" w:type="dxa"/>
          </w:tcPr>
          <w:p w:rsidR="00490DA8" w:rsidRDefault="00FE05C1">
            <w:pPr>
              <w:pStyle w:val="TAL"/>
              <w:rPr>
                <w:lang w:eastAsia="zh-CN"/>
              </w:rPr>
            </w:pPr>
            <w:r>
              <w:rPr>
                <w:rFonts w:hint="eastAsia"/>
                <w:lang w:eastAsia="zh-CN"/>
              </w:rPr>
              <w:t>N/A</w:t>
            </w:r>
          </w:p>
        </w:tc>
        <w:tc>
          <w:tcPr>
            <w:tcW w:w="1101" w:type="dxa"/>
          </w:tcPr>
          <w:p w:rsidR="00490DA8" w:rsidRDefault="00FE05C1">
            <w:pPr>
              <w:pStyle w:val="TAL"/>
            </w:pPr>
            <w:r>
              <w:rPr>
                <w:rFonts w:hint="eastAsia"/>
                <w:lang w:eastAsia="zh-CN"/>
              </w:rPr>
              <w:t>N/A</w:t>
            </w:r>
          </w:p>
        </w:tc>
        <w:tc>
          <w:tcPr>
            <w:tcW w:w="1101" w:type="dxa"/>
          </w:tcPr>
          <w:p w:rsidR="00490DA8" w:rsidRDefault="00FE05C1">
            <w:pPr>
              <w:pStyle w:val="TAL"/>
            </w:pPr>
            <w:r>
              <w:rPr>
                <w:rFonts w:hint="eastAsia"/>
                <w:lang w:eastAsia="zh-CN"/>
              </w:rPr>
              <w:t>N/A</w:t>
            </w:r>
          </w:p>
        </w:tc>
        <w:tc>
          <w:tcPr>
            <w:tcW w:w="6010" w:type="dxa"/>
          </w:tcPr>
          <w:p w:rsidR="00490DA8" w:rsidRDefault="00FE05C1">
            <w:pPr>
              <w:pStyle w:val="TAL"/>
            </w:pPr>
            <w:r>
              <w:rPr>
                <w:rFonts w:hint="eastAsia"/>
                <w:lang w:eastAsia="zh-CN"/>
              </w:rPr>
              <w:t>N/A</w:t>
            </w:r>
          </w:p>
        </w:tc>
      </w:tr>
    </w:tbl>
    <w:p w:rsidR="00490DA8" w:rsidRDefault="00490DA8"/>
    <w:p w:rsidR="00490DA8" w:rsidRDefault="00FE05C1">
      <w:pPr>
        <w:pStyle w:val="31"/>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099"/>
      </w:tblGrid>
      <w:tr w:rsidR="00490DA8">
        <w:trPr>
          <w:cantSplit/>
          <w:jc w:val="center"/>
        </w:trPr>
        <w:tc>
          <w:tcPr>
            <w:tcW w:w="9526" w:type="dxa"/>
            <w:gridSpan w:val="3"/>
            <w:shd w:val="clear" w:color="auto" w:fill="E0E0E0"/>
          </w:tcPr>
          <w:p w:rsidR="00490DA8" w:rsidRDefault="00FE05C1">
            <w:pPr>
              <w:pStyle w:val="TAH"/>
            </w:pPr>
            <w:r>
              <w:t>Other related Work /Study Items (if any)</w:t>
            </w:r>
          </w:p>
        </w:tc>
      </w:tr>
      <w:tr w:rsidR="00490DA8">
        <w:trPr>
          <w:cantSplit/>
          <w:jc w:val="center"/>
        </w:trPr>
        <w:tc>
          <w:tcPr>
            <w:tcW w:w="1101" w:type="dxa"/>
            <w:shd w:val="clear" w:color="auto" w:fill="E0E0E0"/>
          </w:tcPr>
          <w:p w:rsidR="00490DA8" w:rsidRDefault="00FE05C1">
            <w:pPr>
              <w:pStyle w:val="TAH"/>
            </w:pPr>
            <w:r>
              <w:t>Unique ID</w:t>
            </w:r>
          </w:p>
        </w:tc>
        <w:tc>
          <w:tcPr>
            <w:tcW w:w="3326" w:type="dxa"/>
            <w:shd w:val="clear" w:color="auto" w:fill="E0E0E0"/>
          </w:tcPr>
          <w:p w:rsidR="00490DA8" w:rsidRDefault="00FE05C1">
            <w:pPr>
              <w:pStyle w:val="TAH"/>
            </w:pPr>
            <w:r>
              <w:t>Title</w:t>
            </w:r>
          </w:p>
        </w:tc>
        <w:tc>
          <w:tcPr>
            <w:tcW w:w="5099" w:type="dxa"/>
            <w:shd w:val="clear" w:color="auto" w:fill="E0E0E0"/>
          </w:tcPr>
          <w:p w:rsidR="00490DA8" w:rsidRDefault="00FE05C1">
            <w:pPr>
              <w:pStyle w:val="TAH"/>
            </w:pPr>
            <w:r>
              <w:t>Nature of relationship</w:t>
            </w:r>
          </w:p>
        </w:tc>
      </w:tr>
      <w:tr w:rsidR="00490DA8">
        <w:trPr>
          <w:cantSplit/>
          <w:jc w:val="center"/>
        </w:trPr>
        <w:tc>
          <w:tcPr>
            <w:tcW w:w="1101" w:type="dxa"/>
          </w:tcPr>
          <w:p w:rsidR="00490DA8" w:rsidRDefault="00490DA8">
            <w:pPr>
              <w:pStyle w:val="TAL"/>
            </w:pPr>
          </w:p>
        </w:tc>
        <w:tc>
          <w:tcPr>
            <w:tcW w:w="3326" w:type="dxa"/>
          </w:tcPr>
          <w:p w:rsidR="00490DA8" w:rsidRDefault="00490DA8">
            <w:pPr>
              <w:pStyle w:val="TAL"/>
            </w:pPr>
          </w:p>
        </w:tc>
        <w:tc>
          <w:tcPr>
            <w:tcW w:w="5099" w:type="dxa"/>
          </w:tcPr>
          <w:p w:rsidR="00490DA8" w:rsidRDefault="00490DA8">
            <w:pPr>
              <w:pStyle w:val="Guidance"/>
            </w:pPr>
          </w:p>
        </w:tc>
      </w:tr>
    </w:tbl>
    <w:p w:rsidR="00490DA8" w:rsidRDefault="00490DA8">
      <w:pPr>
        <w:pStyle w:val="FP"/>
      </w:pPr>
    </w:p>
    <w:p w:rsidR="00490DA8" w:rsidRDefault="00FE05C1">
      <w:pPr>
        <w:pStyle w:val="1"/>
      </w:pPr>
      <w:r>
        <w:t>3</w:t>
      </w:r>
      <w:r>
        <w:tab/>
        <w:t>Justification</w:t>
      </w:r>
    </w:p>
    <w:p w:rsidR="00490DA8" w:rsidRDefault="00FE05C1">
      <w:pPr>
        <w:rPr>
          <w:lang w:eastAsia="zh-CN"/>
        </w:rPr>
      </w:pPr>
      <w:r>
        <w:rPr>
          <w:rFonts w:hint="eastAsia"/>
          <w:lang w:eastAsia="zh-CN"/>
        </w:rPr>
        <w:t xml:space="preserve">GBA is defined in 3GPP TS 31.102 and TS 33.220, and the GBA security context includes </w:t>
      </w:r>
      <w:r>
        <w:rPr>
          <w:lang w:eastAsia="zh-CN"/>
        </w:rPr>
        <w:t>Bootstrapping Mode</w:t>
      </w:r>
      <w:r>
        <w:rPr>
          <w:rFonts w:hint="eastAsia"/>
          <w:lang w:eastAsia="zh-CN"/>
        </w:rPr>
        <w:t xml:space="preserve"> and </w:t>
      </w:r>
      <w:r>
        <w:rPr>
          <w:lang w:eastAsia="zh-CN"/>
        </w:rPr>
        <w:t>NAF Derivation Mode</w:t>
      </w:r>
      <w:r>
        <w:rPr>
          <w:rFonts w:hint="eastAsia"/>
          <w:lang w:eastAsia="zh-CN"/>
        </w:rPr>
        <w:t xml:space="preserve">. </w:t>
      </w:r>
      <w:r>
        <w:rPr>
          <w:lang w:eastAsia="zh-CN"/>
        </w:rPr>
        <w:t>I</w:t>
      </w:r>
      <w:r>
        <w:rPr>
          <w:rFonts w:hint="eastAsia"/>
          <w:lang w:eastAsia="zh-CN"/>
        </w:rPr>
        <w:t>n the NAF Derivation Mode, t</w:t>
      </w:r>
      <w:r>
        <w:rPr>
          <w:lang w:eastAsia="zh-CN"/>
        </w:rPr>
        <w:t xml:space="preserve">he USIM performs </w:t>
      </w:r>
      <w:proofErr w:type="spellStart"/>
      <w:r>
        <w:rPr>
          <w:lang w:eastAsia="zh-CN"/>
        </w:rPr>
        <w:t>Ks_ext_NAF</w:t>
      </w:r>
      <w:proofErr w:type="spellEnd"/>
      <w:r>
        <w:rPr>
          <w:lang w:eastAsia="zh-CN"/>
        </w:rPr>
        <w:t xml:space="preserve"> and </w:t>
      </w:r>
      <w:proofErr w:type="spellStart"/>
      <w:r>
        <w:rPr>
          <w:lang w:eastAsia="zh-CN"/>
        </w:rPr>
        <w:t>Ks_int_NAF</w:t>
      </w:r>
      <w:proofErr w:type="spellEnd"/>
      <w:r>
        <w:rPr>
          <w:lang w:eastAsia="zh-CN"/>
        </w:rPr>
        <w:t xml:space="preserve"> derivation as defined in TS 33.220 [42] using the key </w:t>
      </w:r>
      <w:r>
        <w:rPr>
          <w:lang w:eastAsia="zh-CN"/>
        </w:rPr>
        <w:t>material from the previous GBA_U bootstrapping procedure</w:t>
      </w:r>
      <w:r>
        <w:rPr>
          <w:rFonts w:hint="eastAsia"/>
          <w:lang w:eastAsia="zh-CN"/>
        </w:rPr>
        <w:t xml:space="preserve">, then </w:t>
      </w:r>
      <w:r>
        <w:rPr>
          <w:lang w:eastAsia="zh-CN"/>
        </w:rPr>
        <w:t xml:space="preserve">the USIM stores </w:t>
      </w:r>
      <w:proofErr w:type="spellStart"/>
      <w:r>
        <w:rPr>
          <w:lang w:eastAsia="zh-CN"/>
        </w:rPr>
        <w:t>Ks_int_NAF</w:t>
      </w:r>
      <w:proofErr w:type="spellEnd"/>
      <w:r>
        <w:rPr>
          <w:lang w:eastAsia="zh-CN"/>
        </w:rPr>
        <w:t xml:space="preserve"> and associated B-TID together with NAF_ID</w:t>
      </w:r>
      <w:r>
        <w:rPr>
          <w:rFonts w:hint="eastAsia"/>
          <w:lang w:eastAsia="zh-CN"/>
        </w:rPr>
        <w:t xml:space="preserve">, but the </w:t>
      </w:r>
      <w:r>
        <w:rPr>
          <w:lang w:eastAsia="zh-CN"/>
        </w:rPr>
        <w:t>using</w:t>
      </w:r>
      <w:r>
        <w:rPr>
          <w:rFonts w:hint="eastAsia"/>
          <w:lang w:eastAsia="zh-CN"/>
        </w:rPr>
        <w:t xml:space="preserve"> of the </w:t>
      </w:r>
      <w:proofErr w:type="spellStart"/>
      <w:r>
        <w:rPr>
          <w:lang w:eastAsia="zh-CN"/>
        </w:rPr>
        <w:t>Ks_int_NAF</w:t>
      </w:r>
      <w:proofErr w:type="spellEnd"/>
      <w:r>
        <w:rPr>
          <w:rFonts w:hint="eastAsia"/>
          <w:lang w:eastAsia="zh-CN"/>
        </w:rPr>
        <w:t xml:space="preserve"> is not defined except for MBMS. </w:t>
      </w:r>
    </w:p>
    <w:p w:rsidR="00490DA8" w:rsidRDefault="00FE05C1">
      <w:pPr>
        <w:rPr>
          <w:lang w:eastAsia="zh-CN"/>
        </w:rPr>
      </w:pPr>
      <w:r>
        <w:rPr>
          <w:lang w:eastAsia="zh-CN"/>
        </w:rPr>
        <w:t xml:space="preserve">Since the </w:t>
      </w:r>
      <w:proofErr w:type="spellStart"/>
      <w:r>
        <w:rPr>
          <w:lang w:eastAsia="zh-CN"/>
        </w:rPr>
        <w:t>Ks_int_NAF</w:t>
      </w:r>
      <w:proofErr w:type="spellEnd"/>
      <w:r>
        <w:rPr>
          <w:lang w:eastAsia="zh-CN"/>
        </w:rPr>
        <w:t xml:space="preserve"> is </w:t>
      </w:r>
      <w:r>
        <w:rPr>
          <w:rFonts w:hint="eastAsia"/>
          <w:lang w:eastAsia="zh-CN"/>
        </w:rPr>
        <w:t>derived</w:t>
      </w:r>
      <w:r>
        <w:rPr>
          <w:lang w:eastAsia="zh-CN"/>
        </w:rPr>
        <w:t xml:space="preserve"> from the Long Term Key</w:t>
      </w:r>
      <w:r>
        <w:rPr>
          <w:rFonts w:hint="eastAsia"/>
          <w:lang w:eastAsia="zh-CN"/>
        </w:rPr>
        <w:t xml:space="preserve"> of </w:t>
      </w:r>
      <w:r>
        <w:rPr>
          <w:rFonts w:hint="eastAsia"/>
          <w:lang w:eastAsia="zh-CN"/>
        </w:rPr>
        <w:t>the UICC</w:t>
      </w:r>
      <w:r>
        <w:rPr>
          <w:lang w:eastAsia="zh-CN"/>
        </w:rPr>
        <w:t xml:space="preserve">, and the GBA mechanism is highly recognized, </w:t>
      </w:r>
      <w:r>
        <w:rPr>
          <w:rFonts w:hint="eastAsia"/>
          <w:lang w:eastAsia="zh-CN"/>
        </w:rPr>
        <w:t xml:space="preserve">we </w:t>
      </w:r>
      <w:r>
        <w:rPr>
          <w:lang w:eastAsia="zh-CN"/>
        </w:rPr>
        <w:t>recommend</w:t>
      </w:r>
      <w:r>
        <w:rPr>
          <w:rFonts w:hint="eastAsia"/>
          <w:lang w:eastAsia="zh-CN"/>
        </w:rPr>
        <w:t xml:space="preserve"> </w:t>
      </w:r>
      <w:r>
        <w:rPr>
          <w:lang w:eastAsia="zh-CN"/>
        </w:rPr>
        <w:t>defin</w:t>
      </w:r>
      <w:r>
        <w:rPr>
          <w:rFonts w:hint="eastAsia"/>
          <w:lang w:eastAsia="zh-CN"/>
        </w:rPr>
        <w:t>ing</w:t>
      </w:r>
      <w:r>
        <w:rPr>
          <w:lang w:eastAsia="zh-CN"/>
        </w:rPr>
        <w:t xml:space="preserve"> the API</w:t>
      </w:r>
      <w:r>
        <w:rPr>
          <w:rFonts w:hint="eastAsia"/>
          <w:lang w:eastAsia="zh-CN"/>
        </w:rPr>
        <w:t>s</w:t>
      </w:r>
      <w:r>
        <w:rPr>
          <w:lang w:eastAsia="zh-CN"/>
        </w:rPr>
        <w:t xml:space="preserve"> for </w:t>
      </w:r>
      <w:proofErr w:type="spellStart"/>
      <w:r>
        <w:rPr>
          <w:lang w:eastAsia="zh-CN"/>
        </w:rPr>
        <w:t>Ks_int_NAF</w:t>
      </w:r>
      <w:proofErr w:type="spellEnd"/>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eastAsia="zh-CN"/>
        </w:rPr>
        <w:t xml:space="preserve"> or service could use </w:t>
      </w:r>
      <w:r>
        <w:rPr>
          <w:lang w:eastAsia="zh-CN"/>
        </w:rPr>
        <w:t xml:space="preserve">the </w:t>
      </w:r>
      <w:proofErr w:type="spellStart"/>
      <w:r>
        <w:rPr>
          <w:lang w:eastAsia="zh-CN"/>
        </w:rPr>
        <w:t>Ks_int_NAF</w:t>
      </w:r>
      <w:proofErr w:type="spellEnd"/>
      <w:r>
        <w:rPr>
          <w:rFonts w:hint="eastAsia"/>
          <w:lang w:eastAsia="zh-CN"/>
        </w:rPr>
        <w:t xml:space="preserve"> for </w:t>
      </w:r>
      <w:r>
        <w:rPr>
          <w:lang w:eastAsia="zh-CN"/>
        </w:rPr>
        <w:t>security</w:t>
      </w:r>
      <w:r>
        <w:rPr>
          <w:rFonts w:hint="eastAsia"/>
          <w:lang w:eastAsia="zh-CN"/>
        </w:rPr>
        <w:t xml:space="preserve"> purpose such as</w:t>
      </w:r>
      <w:r>
        <w:rPr>
          <w:rFonts w:hint="eastAsia"/>
          <w:lang w:val="en-US" w:eastAsia="zh-CN"/>
        </w:rPr>
        <w:t xml:space="preserve"> </w:t>
      </w:r>
      <w:r>
        <w:rPr>
          <w:rFonts w:hint="eastAsia"/>
          <w:lang w:eastAsia="zh-CN"/>
        </w:rPr>
        <w:t>m</w:t>
      </w:r>
      <w:r>
        <w:rPr>
          <w:lang w:eastAsia="zh-CN"/>
        </w:rPr>
        <w:t xml:space="preserve">utual authentication, </w:t>
      </w:r>
      <w:r>
        <w:rPr>
          <w:rFonts w:hint="eastAsia"/>
          <w:lang w:eastAsia="zh-CN"/>
        </w:rPr>
        <w:t>i</w:t>
      </w:r>
      <w:r>
        <w:rPr>
          <w:lang w:eastAsia="zh-CN"/>
        </w:rPr>
        <w:t>ntegrity and confidentiality, etc</w:t>
      </w:r>
      <w:r>
        <w:rPr>
          <w:rFonts w:hint="eastAsia"/>
          <w:lang w:eastAsia="zh-CN"/>
        </w:rPr>
        <w:t>.</w:t>
      </w:r>
    </w:p>
    <w:p w:rsidR="00490DA8" w:rsidRDefault="00FE05C1">
      <w:pPr>
        <w:rPr>
          <w:b/>
          <w:bCs/>
          <w:lang w:val="en-US"/>
        </w:rPr>
      </w:pPr>
      <w:r>
        <w:rPr>
          <w:b/>
          <w:bCs/>
          <w:lang w:eastAsia="zh-CN"/>
        </w:rPr>
        <w:t>P</w:t>
      </w:r>
      <w:r>
        <w:rPr>
          <w:rFonts w:hint="eastAsia"/>
          <w:b/>
          <w:bCs/>
          <w:lang w:eastAsia="zh-CN"/>
        </w:rPr>
        <w:t xml:space="preserve">ossible </w:t>
      </w:r>
      <w:r>
        <w:rPr>
          <w:rFonts w:hint="eastAsia"/>
          <w:b/>
          <w:bCs/>
          <w:lang w:eastAsia="zh-CN"/>
        </w:rPr>
        <w:t>use case</w:t>
      </w:r>
      <w:r>
        <w:rPr>
          <w:rFonts w:hint="eastAsia"/>
          <w:b/>
          <w:bCs/>
          <w:lang w:val="en-US" w:eastAsia="zh-CN"/>
        </w:rPr>
        <w:t xml:space="preserve"> 1</w:t>
      </w:r>
      <w:r>
        <w:rPr>
          <w:rFonts w:hint="eastAsia"/>
          <w:b/>
          <w:bCs/>
          <w:lang w:eastAsia="zh-CN"/>
        </w:rPr>
        <w:t>:</w:t>
      </w:r>
      <w:r>
        <w:rPr>
          <w:b/>
          <w:bCs/>
        </w:rPr>
        <w:t xml:space="preserve"> </w:t>
      </w:r>
      <w:r>
        <w:rPr>
          <w:rFonts w:hint="eastAsia"/>
          <w:b/>
          <w:bCs/>
        </w:rPr>
        <w:t>Certificate Provisioning</w:t>
      </w:r>
      <w:r>
        <w:rPr>
          <w:rFonts w:hint="eastAsia"/>
          <w:b/>
          <w:bCs/>
          <w:lang w:val="en-US" w:eastAsia="zh-CN"/>
        </w:rPr>
        <w:t xml:space="preserve"> in V2X (reference to GSMA </w:t>
      </w:r>
      <w:bookmarkStart w:id="0" w:name="_GoBack"/>
      <w:bookmarkEnd w:id="0"/>
      <w:r>
        <w:rPr>
          <w:rFonts w:hint="eastAsia"/>
          <w:b/>
          <w:bCs/>
          <w:lang w:val="en-US" w:eastAsia="zh-CN"/>
        </w:rPr>
        <w:t>Official Document FS.48 Guidelines for GBA Based Certificate Provisioning)</w:t>
      </w:r>
    </w:p>
    <w:p w:rsidR="00490DA8" w:rsidRDefault="00FE05C1">
      <w:r>
        <w:rPr>
          <w:rFonts w:hint="eastAsia"/>
          <w:lang w:eastAsia="zh-CN"/>
        </w:rPr>
        <w:t>At present, Public Key Infrastructure (PKI) based certificate management systems are recognized by the global V2X indu</w:t>
      </w:r>
      <w:r>
        <w:rPr>
          <w:rFonts w:hint="eastAsia"/>
          <w:lang w:eastAsia="zh-CN"/>
        </w:rPr>
        <w:t xml:space="preserve">stry to establish trust relationship between </w:t>
      </w:r>
      <w:r>
        <w:rPr>
          <w:rFonts w:hint="eastAsia"/>
          <w:lang w:val="en-US" w:eastAsia="zh-CN"/>
        </w:rPr>
        <w:t>the</w:t>
      </w:r>
      <w:r>
        <w:rPr>
          <w:rFonts w:hint="eastAsia"/>
          <w:lang w:eastAsia="zh-CN"/>
        </w:rPr>
        <w:t xml:space="preserve"> entities and digital certificates are used to protect V2X messages transmitted directly on the PC5 interface</w:t>
      </w:r>
      <w:r>
        <w:rPr>
          <w:rFonts w:hint="eastAsia"/>
          <w:lang w:val="en-US" w:eastAsia="zh-CN"/>
        </w:rPr>
        <w:t>(as shown in figure1)</w:t>
      </w:r>
      <w:r>
        <w:rPr>
          <w:rFonts w:hint="eastAsia"/>
          <w:lang w:eastAsia="zh-CN"/>
        </w:rPr>
        <w:t>. This requires C-V2X certificates and security-sensitive information to be provisioned on the vehicle Onboard Unit (OBU) and Roadside Unit (RSU) in a secure way to get devices into an operational state before a vehicle is on the road and the RSU is put in</w:t>
      </w:r>
      <w:r>
        <w:rPr>
          <w:rFonts w:hint="eastAsia"/>
          <w:lang w:eastAsia="zh-CN"/>
        </w:rPr>
        <w:t xml:space="preserve">to use. How to implement certificate provisioning effectively and efficiently is a real challenge faced by the industry in the process of introducing and upgrading C-V2X technology. Using the </w:t>
      </w:r>
      <w:proofErr w:type="spellStart"/>
      <w:r>
        <w:rPr>
          <w:lang w:eastAsia="zh-CN"/>
        </w:rPr>
        <w:t>Ks_int_NAF</w:t>
      </w:r>
      <w:proofErr w:type="spellEnd"/>
      <w:r>
        <w:rPr>
          <w:lang w:eastAsia="zh-CN"/>
        </w:rPr>
        <w:t xml:space="preserve"> </w:t>
      </w:r>
      <w:r>
        <w:rPr>
          <w:rFonts w:hint="eastAsia"/>
          <w:lang w:eastAsia="zh-CN"/>
        </w:rPr>
        <w:t>derived</w:t>
      </w:r>
      <w:r>
        <w:rPr>
          <w:lang w:eastAsia="zh-CN"/>
        </w:rPr>
        <w:t xml:space="preserve"> </w:t>
      </w:r>
      <w:r>
        <w:rPr>
          <w:rFonts w:hint="eastAsia"/>
          <w:lang w:eastAsia="zh-CN"/>
        </w:rPr>
        <w:t xml:space="preserve">during </w:t>
      </w:r>
      <w:r>
        <w:rPr>
          <w:lang w:eastAsia="zh-CN"/>
        </w:rPr>
        <w:t>GBA</w:t>
      </w:r>
      <w:r>
        <w:rPr>
          <w:rFonts w:hint="eastAsia"/>
          <w:lang w:eastAsia="zh-CN"/>
        </w:rPr>
        <w:t xml:space="preserve"> process</w:t>
      </w:r>
      <w:r>
        <w:rPr>
          <w:lang w:eastAsia="zh-CN"/>
        </w:rPr>
        <w:t xml:space="preserve"> </w:t>
      </w:r>
      <w:r>
        <w:rPr>
          <w:rFonts w:hint="eastAsia"/>
          <w:lang w:val="en-US" w:eastAsia="zh-CN"/>
        </w:rPr>
        <w:t>could</w:t>
      </w:r>
      <w:r>
        <w:rPr>
          <w:lang w:eastAsia="zh-CN"/>
        </w:rPr>
        <w:t xml:space="preserve"> help establish</w:t>
      </w:r>
      <w:r>
        <w:rPr>
          <w:rFonts w:hint="eastAsia"/>
          <w:lang w:eastAsia="zh-CN"/>
        </w:rPr>
        <w:t>ing</w:t>
      </w:r>
      <w:r>
        <w:rPr>
          <w:lang w:eastAsia="zh-CN"/>
        </w:rPr>
        <w:t xml:space="preserve"> a </w:t>
      </w:r>
      <w:r>
        <w:rPr>
          <w:lang w:eastAsia="zh-CN"/>
        </w:rPr>
        <w:t>secure channel</w:t>
      </w:r>
      <w:r>
        <w:rPr>
          <w:rFonts w:hint="eastAsia"/>
          <w:lang w:eastAsia="zh-CN"/>
        </w:rPr>
        <w:t xml:space="preserve"> to </w:t>
      </w:r>
      <w:r>
        <w:rPr>
          <w:lang w:eastAsia="zh-CN"/>
        </w:rPr>
        <w:t>personalize the</w:t>
      </w:r>
      <w:r>
        <w:rPr>
          <w:rFonts w:hint="eastAsia"/>
          <w:lang w:eastAsia="zh-CN"/>
        </w:rPr>
        <w:t xml:space="preserve"> </w:t>
      </w:r>
      <w:r>
        <w:rPr>
          <w:lang w:eastAsia="zh-CN"/>
        </w:rPr>
        <w:t>certificate and secure key</w:t>
      </w:r>
      <w:r>
        <w:rPr>
          <w:rFonts w:hint="eastAsia"/>
          <w:lang w:val="en-US" w:eastAsia="zh-CN"/>
        </w:rPr>
        <w:t>s</w:t>
      </w:r>
      <w:r>
        <w:rPr>
          <w:lang w:eastAsia="zh-CN"/>
        </w:rPr>
        <w:t xml:space="preserve"> </w:t>
      </w:r>
      <w:r>
        <w:rPr>
          <w:rFonts w:hint="eastAsia"/>
          <w:lang w:eastAsia="zh-CN"/>
        </w:rPr>
        <w:t>into the car</w:t>
      </w:r>
      <w:r>
        <w:rPr>
          <w:lang w:eastAsia="zh-CN"/>
        </w:rPr>
        <w:t xml:space="preserve"> </w:t>
      </w:r>
      <w:r>
        <w:rPr>
          <w:rFonts w:hint="eastAsia"/>
          <w:lang w:val="en-US" w:eastAsia="zh-CN"/>
        </w:rPr>
        <w:t xml:space="preserve">before or </w:t>
      </w:r>
      <w:r>
        <w:rPr>
          <w:lang w:eastAsia="zh-CN"/>
        </w:rPr>
        <w:t>after sale</w:t>
      </w:r>
      <w:r>
        <w:rPr>
          <w:rFonts w:hint="eastAsia"/>
          <w:lang w:eastAsia="zh-CN"/>
        </w:rPr>
        <w:t>.</w:t>
      </w:r>
      <w:r>
        <w:rPr>
          <w:rFonts w:hint="eastAsia"/>
          <w:lang w:val="en-US" w:eastAsia="zh-CN"/>
        </w:rPr>
        <w:t xml:space="preserve"> </w:t>
      </w:r>
      <w:r>
        <w:rPr>
          <w:rFonts w:hint="eastAsia"/>
          <w:lang w:eastAsia="zh-CN"/>
        </w:rPr>
        <w:t>Some typical application scenarios that could leverage GBA for C-V2X certificate provisioning are provided below</w:t>
      </w:r>
      <w:r>
        <w:rPr>
          <w:rFonts w:hint="eastAsia"/>
          <w:lang w:val="en-US" w:eastAsia="zh-CN"/>
        </w:rPr>
        <w:t>.</w:t>
      </w:r>
    </w:p>
    <w:p w:rsidR="00490DA8" w:rsidRDefault="00FE05C1">
      <w:r>
        <w:rPr>
          <w:rFonts w:hint="eastAsia"/>
          <w:lang w:eastAsia="zh-CN"/>
        </w:rPr>
        <w:t xml:space="preserve">Scenario 1: Bootstrapping and Enrolment </w:t>
      </w:r>
    </w:p>
    <w:p w:rsidR="00490DA8" w:rsidRDefault="00FE05C1">
      <w:r>
        <w:rPr>
          <w:rFonts w:hint="eastAsia"/>
          <w:lang w:eastAsia="zh-CN"/>
        </w:rPr>
        <w:t>Boot</w:t>
      </w:r>
      <w:r>
        <w:rPr>
          <w:rFonts w:hint="eastAsia"/>
          <w:lang w:eastAsia="zh-CN"/>
        </w:rPr>
        <w:t xml:space="preserve">strapping is the first step to prepare C-V2X devices (e.g., OBU, RSU) into a ready state for V2X communication operations before they can be used in V2X ecosystem. In this procedure, elementary security-critical information including Certificate Authority </w:t>
      </w:r>
      <w:r>
        <w:rPr>
          <w:rFonts w:hint="eastAsia"/>
          <w:lang w:eastAsia="zh-CN"/>
        </w:rPr>
        <w:t>(CA) information pertaining to the C-V2X PKI system and their certificates, key pairs and corresponding Enrolment Certificates (EC) shall be provided to the Security Element (SE) of C-V2X devices to enable them to further apply for authorisation certificat</w:t>
      </w:r>
      <w:r>
        <w:rPr>
          <w:rFonts w:hint="eastAsia"/>
          <w:lang w:eastAsia="zh-CN"/>
        </w:rPr>
        <w:t xml:space="preserve">es. </w:t>
      </w:r>
    </w:p>
    <w:p w:rsidR="00490DA8" w:rsidRDefault="00FE05C1">
      <w:r>
        <w:rPr>
          <w:rFonts w:hint="eastAsia"/>
          <w:lang w:eastAsia="zh-CN"/>
        </w:rPr>
        <w:t>Bootstrapping can be performed during the production process or in the field. C-V2X devices are equipped with USIM card/</w:t>
      </w:r>
      <w:proofErr w:type="spellStart"/>
      <w:r>
        <w:rPr>
          <w:rFonts w:hint="eastAsia"/>
          <w:lang w:eastAsia="zh-CN"/>
        </w:rPr>
        <w:t>eSIM</w:t>
      </w:r>
      <w:proofErr w:type="spellEnd"/>
      <w:r>
        <w:rPr>
          <w:rFonts w:hint="eastAsia"/>
          <w:lang w:eastAsia="zh-CN"/>
        </w:rPr>
        <w:t xml:space="preserve"> access to an Enrolment CA (ECA) server through 4G/5G cellular networks to obtain the security-critical information. As there a</w:t>
      </w:r>
      <w:r>
        <w:rPr>
          <w:rFonts w:hint="eastAsia"/>
          <w:lang w:eastAsia="zh-CN"/>
        </w:rPr>
        <w:t xml:space="preserve">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w:t>
      </w:r>
      <w:r>
        <w:rPr>
          <w:lang w:eastAsia="zh-CN"/>
        </w:rPr>
        <w:t xml:space="preserve">network identifiers (International Mobile Subscriber Identity (IMSI) and Mobile Subscriber ISDN number (MSISDN)) and authentication vectors derived by pre-existing shared root keys, can be leveraged by ECA to authenticate C-V2X devices. </w:t>
      </w:r>
    </w:p>
    <w:p w:rsidR="00490DA8" w:rsidRDefault="00FE05C1">
      <w:r>
        <w:rPr>
          <w:rFonts w:hint="eastAsia"/>
          <w:lang w:eastAsia="zh-CN"/>
        </w:rPr>
        <w:t xml:space="preserve">Scenario 2: C-V2X </w:t>
      </w:r>
      <w:r>
        <w:rPr>
          <w:rFonts w:hint="eastAsia"/>
          <w:lang w:eastAsia="zh-CN"/>
        </w:rPr>
        <w:t>Authorization Certificate Application</w:t>
      </w:r>
    </w:p>
    <w:p w:rsidR="00490DA8" w:rsidRDefault="00FE05C1">
      <w:r>
        <w:rPr>
          <w:rFonts w:hint="eastAsia"/>
          <w:lang w:val="en-US" w:eastAsia="zh-CN"/>
        </w:rPr>
        <w:t>An enrolled C-V2X device needs to apply for authorization certificates with the request messages signed by the enrolment certificate before it can securely communicate with other C-V2X devices.</w:t>
      </w:r>
    </w:p>
    <w:p w:rsidR="00490DA8" w:rsidRDefault="00FE05C1">
      <w:r>
        <w:rPr>
          <w:rFonts w:hint="eastAsia"/>
          <w:lang w:val="en-US" w:eastAsia="zh-CN"/>
        </w:rPr>
        <w:t>To apply for authorizati</w:t>
      </w:r>
      <w:r>
        <w:rPr>
          <w:rFonts w:hint="eastAsia"/>
          <w:lang w:val="en-US" w:eastAsia="zh-CN"/>
        </w:rPr>
        <w:t>on certificates, C-V2X devices need to securely access and communicate with the Authorization CA (ACA) server. One way to achieve this is to use the USIM and cellular network security GBA capability to provide symmetric session keys to establish end-to-end</w:t>
      </w:r>
      <w:r>
        <w:rPr>
          <w:rFonts w:hint="eastAsia"/>
          <w:lang w:val="en-US" w:eastAsia="zh-CN"/>
        </w:rPr>
        <w:t xml:space="preserve"> secure tunnels in the application layer. Afterwards, C-V2X devices can generate key pairs in the local SEs and interact with ACA servers to apply for and download authorization certificates through these tunnels, which can ensure the security of messages.</w:t>
      </w:r>
    </w:p>
    <w:p w:rsidR="00490DA8" w:rsidRDefault="00FE05C1">
      <w:pPr>
        <w:jc w:val="center"/>
      </w:pPr>
      <w:r>
        <w:rPr>
          <w:noProof/>
          <w:lang w:val="en-US" w:eastAsia="zh-CN"/>
        </w:rPr>
        <w:lastRenderedPageBreak/>
        <w:drawing>
          <wp:inline distT="0" distB="0" distL="114300" distR="114300">
            <wp:extent cx="3453130" cy="2143125"/>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3453130" cy="2143125"/>
                    </a:xfrm>
                    <a:prstGeom prst="rect">
                      <a:avLst/>
                    </a:prstGeom>
                    <a:noFill/>
                    <a:ln>
                      <a:noFill/>
                    </a:ln>
                  </pic:spPr>
                </pic:pic>
              </a:graphicData>
            </a:graphic>
          </wp:inline>
        </w:drawing>
      </w:r>
    </w:p>
    <w:p w:rsidR="00490DA8" w:rsidRDefault="00FE05C1">
      <w:pPr>
        <w:jc w:val="center"/>
        <w:rPr>
          <w:lang w:val="en-US"/>
        </w:rPr>
      </w:pPr>
      <w:r>
        <w:rPr>
          <w:rFonts w:hint="eastAsia"/>
          <w:lang w:val="en-US" w:eastAsia="zh-CN"/>
        </w:rPr>
        <w:t xml:space="preserve">Figure1: C-V2X communication </w:t>
      </w:r>
    </w:p>
    <w:p w:rsidR="00490DA8" w:rsidRDefault="00FE05C1">
      <w:pPr>
        <w:rPr>
          <w:b/>
          <w:bCs/>
        </w:rPr>
      </w:pPr>
      <w:r>
        <w:rPr>
          <w:b/>
          <w:bCs/>
          <w:lang w:eastAsia="zh-CN"/>
        </w:rPr>
        <w:t>P</w:t>
      </w:r>
      <w:r>
        <w:rPr>
          <w:rFonts w:hint="eastAsia"/>
          <w:b/>
          <w:bCs/>
          <w:lang w:eastAsia="zh-CN"/>
        </w:rPr>
        <w:t>ossible use case</w:t>
      </w:r>
      <w:r>
        <w:rPr>
          <w:rFonts w:hint="eastAsia"/>
          <w:b/>
          <w:bCs/>
          <w:lang w:val="en-US" w:eastAsia="zh-CN"/>
        </w:rPr>
        <w:t xml:space="preserve"> 2</w:t>
      </w:r>
      <w:r>
        <w:rPr>
          <w:rFonts w:hint="eastAsia"/>
          <w:b/>
          <w:bCs/>
          <w:lang w:val="en-US" w:eastAsia="zh-CN"/>
        </w:rPr>
        <w:t>：</w:t>
      </w:r>
      <w:r>
        <w:rPr>
          <w:b/>
          <w:bCs/>
        </w:rPr>
        <w:t xml:space="preserve">Security protection </w:t>
      </w:r>
      <w:r>
        <w:rPr>
          <w:rFonts w:hint="eastAsia"/>
          <w:b/>
          <w:bCs/>
        </w:rPr>
        <w:t>for</w:t>
      </w:r>
      <w:r>
        <w:rPr>
          <w:b/>
          <w:bCs/>
        </w:rPr>
        <w:t xml:space="preserve"> smart door lock</w:t>
      </w:r>
    </w:p>
    <w:p w:rsidR="00490DA8" w:rsidRDefault="00FE05C1">
      <w:r>
        <w:t xml:space="preserve">The smart door lock remotely controls the unlocking of the door lock through the door lock management platform. The user needs to apply to the management platform </w:t>
      </w:r>
      <w:r>
        <w:t>for unlocking permission (key acquisition) before unlocking. The door lock or the platform side verifies that the key is correct</w:t>
      </w:r>
      <w:r>
        <w:rPr>
          <w:rFonts w:hint="eastAsia"/>
          <w:lang w:eastAsia="zh-CN"/>
        </w:rPr>
        <w:t xml:space="preserve"> and</w:t>
      </w:r>
      <w:r>
        <w:t xml:space="preserve"> then the door lock is opened.</w:t>
      </w:r>
    </w:p>
    <w:p w:rsidR="00490DA8" w:rsidRDefault="00FE05C1">
      <w:r>
        <w:t xml:space="preserve">In </w:t>
      </w:r>
      <w:proofErr w:type="gramStart"/>
      <w:r>
        <w:rPr>
          <w:rFonts w:hint="eastAsia"/>
          <w:lang w:eastAsia="zh-CN"/>
        </w:rPr>
        <w:t xml:space="preserve">this </w:t>
      </w:r>
      <w:r>
        <w:t xml:space="preserve"> scenario</w:t>
      </w:r>
      <w:proofErr w:type="gramEnd"/>
      <w:r>
        <w:t>, the data in the door lock, such as authentication data, door lock password</w:t>
      </w:r>
      <w:r>
        <w:t xml:space="preserve"> and other sensitive data, need to be protected to avoid data leakage</w:t>
      </w:r>
      <w:r>
        <w:rPr>
          <w:rFonts w:hint="eastAsia"/>
        </w:rPr>
        <w:t xml:space="preserve">. </w:t>
      </w:r>
      <w:r>
        <w:t xml:space="preserve">Providing encryption capability for data through relevant keys </w:t>
      </w:r>
      <w:r>
        <w:rPr>
          <w:rFonts w:hint="eastAsia"/>
        </w:rPr>
        <w:t xml:space="preserve">which are in the SIM card </w:t>
      </w:r>
      <w:r>
        <w:t>(such as the one designed in this project) enables secure storage of sensitive data and protects</w:t>
      </w:r>
      <w:r>
        <w:t xml:space="preserve"> stored data security.</w:t>
      </w:r>
    </w:p>
    <w:p w:rsidR="00490DA8" w:rsidRDefault="00FE05C1">
      <w:r>
        <w:rPr>
          <w:rFonts w:hint="eastAsia"/>
        </w:rPr>
        <w:t>I</w:t>
      </w:r>
      <w:r>
        <w:t xml:space="preserve">mportant data such as unlocking instructions and unlocking passwords also need to be protected during uploading and distributing to prevent tampering and theft, </w:t>
      </w:r>
      <w:r>
        <w:rPr>
          <w:rFonts w:hint="eastAsia"/>
        </w:rPr>
        <w:t xml:space="preserve">which may </w:t>
      </w:r>
      <w:r>
        <w:t>result in the door lock being illegally controlled. The secur</w:t>
      </w:r>
      <w:r>
        <w:t xml:space="preserve">ity capability based on the key provided by the SIM card </w:t>
      </w:r>
      <w:r>
        <w:rPr>
          <w:rFonts w:hint="eastAsia"/>
          <w:lang w:eastAsia="zh-CN"/>
        </w:rPr>
        <w:t xml:space="preserve">which is mentioned in this paper </w:t>
      </w:r>
      <w:r>
        <w:t xml:space="preserve">can realize the safe reception and storage of data such as unlocking passwords, and at the same time, the data upload can also be encrypted by the SIM card before </w:t>
      </w:r>
      <w:r>
        <w:t>uploading</w:t>
      </w:r>
      <w:r>
        <w:rPr>
          <w:rFonts w:hint="eastAsia"/>
        </w:rPr>
        <w:t>,</w:t>
      </w:r>
      <w:r>
        <w:t xml:space="preserve"> </w:t>
      </w:r>
      <w:r>
        <w:rPr>
          <w:rFonts w:hint="eastAsia"/>
        </w:rPr>
        <w:t>s</w:t>
      </w:r>
      <w:r>
        <w:t>o as to achieve a secure upload and download process</w:t>
      </w:r>
      <w:r>
        <w:rPr>
          <w:rFonts w:hint="eastAsia"/>
        </w:rPr>
        <w:t>.</w:t>
      </w:r>
    </w:p>
    <w:p w:rsidR="00490DA8" w:rsidRDefault="00FE05C1">
      <w:r>
        <w:rPr>
          <w:rFonts w:hint="eastAsia"/>
        </w:rPr>
        <w:t>Furthermore, w</w:t>
      </w:r>
      <w:r>
        <w:t xml:space="preserve">hen the door lock device is connected to the management </w:t>
      </w:r>
      <w:r>
        <w:rPr>
          <w:rFonts w:hint="eastAsia"/>
        </w:rPr>
        <w:t>platform</w:t>
      </w:r>
      <w:r>
        <w:t>, the key distributed by the SIM</w:t>
      </w:r>
      <w:r>
        <w:rPr>
          <w:rFonts w:hint="eastAsia"/>
          <w:lang w:eastAsia="zh-CN"/>
        </w:rPr>
        <w:t xml:space="preserve"> proposed in this paper</w:t>
      </w:r>
      <w:r>
        <w:t xml:space="preserve"> can also generate identity data for the door lock</w:t>
      </w:r>
      <w:r>
        <w:rPr>
          <w:rFonts w:hint="eastAsia"/>
          <w:lang w:eastAsia="zh-CN"/>
        </w:rPr>
        <w:t xml:space="preserve"> such a</w:t>
      </w:r>
      <w:r>
        <w:rPr>
          <w:rFonts w:hint="eastAsia"/>
          <w:lang w:eastAsia="zh-CN"/>
        </w:rPr>
        <w:t>s MAC</w:t>
      </w:r>
      <w:r>
        <w:t xml:space="preserve">, which is used for the identity verification of the door lock device by the management platform, so as to avoid the forgery of the device identity; similarly, the door lock </w:t>
      </w:r>
      <w:r>
        <w:rPr>
          <w:rFonts w:hint="eastAsia"/>
        </w:rPr>
        <w:t>b</w:t>
      </w:r>
      <w:r>
        <w:t>efore unlocking, the device can also authenticate the platform or the user t</w:t>
      </w:r>
      <w:r>
        <w:t xml:space="preserve">hrough the verification capability provided by the SIM </w:t>
      </w:r>
      <w:r>
        <w:rPr>
          <w:rFonts w:hint="eastAsia"/>
          <w:lang w:eastAsia="zh-CN"/>
        </w:rPr>
        <w:t xml:space="preserve">using the key in this paper </w:t>
      </w:r>
      <w:r>
        <w:t>to ensure the security of unlocking.</w:t>
      </w:r>
    </w:p>
    <w:p w:rsidR="00490DA8" w:rsidRDefault="00FE05C1">
      <w:pPr>
        <w:jc w:val="center"/>
      </w:pPr>
      <w:r>
        <w:rPr>
          <w:noProof/>
          <w:lang w:val="en-US" w:eastAsia="zh-CN"/>
        </w:rPr>
        <w:drawing>
          <wp:inline distT="0" distB="0" distL="0" distR="0">
            <wp:extent cx="5274310" cy="19335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5274310" cy="1933904"/>
                    </a:xfrm>
                    <a:prstGeom prst="rect">
                      <a:avLst/>
                    </a:prstGeom>
                    <a:noFill/>
                    <a:ln w="9525">
                      <a:noFill/>
                      <a:miter lim="800000"/>
                      <a:headEnd/>
                      <a:tailEnd/>
                    </a:ln>
                  </pic:spPr>
                </pic:pic>
              </a:graphicData>
            </a:graphic>
          </wp:inline>
        </w:drawing>
      </w:r>
    </w:p>
    <w:p w:rsidR="00490DA8" w:rsidRDefault="00FE05C1">
      <w:pPr>
        <w:jc w:val="center"/>
      </w:pPr>
      <w:r>
        <w:rPr>
          <w:rFonts w:hint="eastAsia"/>
          <w:lang w:val="en-US" w:eastAsia="zh-CN"/>
        </w:rPr>
        <w:t xml:space="preserve">Figure2: Smart door lock architecture  </w:t>
      </w:r>
    </w:p>
    <w:p w:rsidR="00490DA8" w:rsidRDefault="00FE05C1">
      <w:pPr>
        <w:pStyle w:val="1"/>
      </w:pPr>
      <w:r>
        <w:t>4</w:t>
      </w:r>
      <w:r>
        <w:tab/>
        <w:t>Objective</w:t>
      </w:r>
    </w:p>
    <w:p w:rsidR="00490DA8" w:rsidRDefault="00FE05C1">
      <w:pPr>
        <w:rPr>
          <w:lang w:eastAsia="zh-CN"/>
        </w:rPr>
      </w:pPr>
      <w:r>
        <w:rPr>
          <w:lang w:eastAsia="zh-CN"/>
        </w:rPr>
        <w:t xml:space="preserve">The objective of this </w:t>
      </w:r>
      <w:r>
        <w:rPr>
          <w:rFonts w:hint="eastAsia"/>
          <w:lang w:eastAsia="zh-CN"/>
        </w:rPr>
        <w:t>study</w:t>
      </w:r>
      <w:r>
        <w:rPr>
          <w:lang w:eastAsia="zh-CN"/>
        </w:rPr>
        <w:t xml:space="preserve"> item is to </w:t>
      </w:r>
      <w:r>
        <w:rPr>
          <w:rFonts w:hint="eastAsia"/>
          <w:lang w:eastAsia="zh-CN"/>
        </w:rPr>
        <w:t>define</w:t>
      </w:r>
      <w:r>
        <w:rPr>
          <w:lang w:eastAsia="zh-CN"/>
        </w:rPr>
        <w:t xml:space="preserve"> </w:t>
      </w:r>
      <w:r>
        <w:rPr>
          <w:rFonts w:hint="eastAsia"/>
          <w:lang w:val="en-US" w:eastAsia="zh-CN"/>
        </w:rPr>
        <w:t>USIM</w:t>
      </w:r>
      <w:r>
        <w:rPr>
          <w:rFonts w:hint="eastAsia"/>
          <w:lang w:eastAsia="zh-CN"/>
        </w:rPr>
        <w:t xml:space="preserve"> APIs </w:t>
      </w:r>
      <w:r>
        <w:rPr>
          <w:lang w:eastAsia="zh-CN"/>
        </w:rPr>
        <w:t xml:space="preserve">for </w:t>
      </w:r>
      <w:r>
        <w:rPr>
          <w:rFonts w:hint="eastAsia"/>
          <w:lang w:val="en-US" w:eastAsia="zh-CN"/>
        </w:rPr>
        <w:t xml:space="preserve">GBA_U </w:t>
      </w:r>
      <w:r>
        <w:rPr>
          <w:rFonts w:hint="eastAsia"/>
          <w:lang w:eastAsia="zh-CN"/>
        </w:rPr>
        <w:t xml:space="preserve">to </w:t>
      </w:r>
      <w:r>
        <w:rPr>
          <w:lang w:eastAsia="zh-CN"/>
        </w:rPr>
        <w:t>standardize t</w:t>
      </w:r>
      <w:r>
        <w:rPr>
          <w:lang w:eastAsia="zh-CN"/>
        </w:rPr>
        <w:t xml:space="preserve">he use </w:t>
      </w:r>
      <w:r>
        <w:rPr>
          <w:rFonts w:hint="eastAsia"/>
          <w:lang w:eastAsia="zh-CN"/>
        </w:rPr>
        <w:t xml:space="preserve">method </w:t>
      </w:r>
      <w:r>
        <w:rPr>
          <w:lang w:eastAsia="zh-CN"/>
        </w:rPr>
        <w:t>of other applications</w:t>
      </w:r>
      <w:r>
        <w:rPr>
          <w:rFonts w:hint="eastAsia"/>
          <w:lang w:eastAsia="zh-CN"/>
        </w:rPr>
        <w:t xml:space="preserve"> consistent with the above justification:</w:t>
      </w:r>
    </w:p>
    <w:p w:rsidR="00490DA8" w:rsidRDefault="00FE05C1">
      <w:pPr>
        <w:pStyle w:val="aa"/>
        <w:ind w:left="644"/>
        <w:contextualSpacing w:val="0"/>
        <w:rPr>
          <w:lang w:eastAsia="zh-CN"/>
        </w:rPr>
      </w:pPr>
      <w:r>
        <w:rPr>
          <w:rFonts w:hint="eastAsia"/>
          <w:lang w:eastAsia="zh-CN"/>
        </w:rPr>
        <w:t>-     Enable</w:t>
      </w:r>
      <w:r>
        <w:rPr>
          <w:lang w:eastAsia="zh-CN"/>
        </w:rPr>
        <w:t xml:space="preserve"> other applications to use these API calls for </w:t>
      </w:r>
      <w:proofErr w:type="spellStart"/>
      <w:r>
        <w:rPr>
          <w:rFonts w:hint="eastAsia"/>
          <w:lang w:eastAsia="zh-CN"/>
        </w:rPr>
        <w:t>Ks_int_NAF</w:t>
      </w:r>
      <w:proofErr w:type="spellEnd"/>
      <w:r>
        <w:rPr>
          <w:rFonts w:hint="eastAsia"/>
          <w:lang w:eastAsia="zh-CN"/>
        </w:rPr>
        <w:t>(or the</w:t>
      </w:r>
      <w:r>
        <w:rPr>
          <w:lang w:eastAsia="zh-CN"/>
        </w:rPr>
        <w:t xml:space="preserve"> key distributed from it</w:t>
      </w:r>
      <w:r>
        <w:rPr>
          <w:rFonts w:hint="eastAsia"/>
          <w:lang w:eastAsia="zh-CN"/>
        </w:rPr>
        <w:t>)</w:t>
      </w:r>
      <w:r>
        <w:rPr>
          <w:lang w:eastAsia="zh-CN"/>
        </w:rPr>
        <w:t xml:space="preserve"> to secure their business</w:t>
      </w:r>
      <w:r>
        <w:rPr>
          <w:rFonts w:hint="eastAsia"/>
          <w:lang w:eastAsia="zh-CN"/>
        </w:rPr>
        <w:t xml:space="preserve"> procedures;</w:t>
      </w:r>
    </w:p>
    <w:p w:rsidR="00490DA8" w:rsidRDefault="00FE05C1">
      <w:pPr>
        <w:pStyle w:val="aa"/>
        <w:ind w:left="644"/>
        <w:contextualSpacing w:val="0"/>
        <w:rPr>
          <w:lang w:eastAsia="zh-CN"/>
        </w:rPr>
      </w:pPr>
      <w:r>
        <w:rPr>
          <w:rFonts w:hint="eastAsia"/>
          <w:lang w:eastAsia="zh-CN"/>
        </w:rPr>
        <w:t xml:space="preserve">-    </w:t>
      </w:r>
      <w:r>
        <w:rPr>
          <w:lang w:eastAsia="zh-CN"/>
        </w:rPr>
        <w:t>Standardize how these keys are dist</w:t>
      </w:r>
      <w:r>
        <w:rPr>
          <w:lang w:eastAsia="zh-CN"/>
        </w:rPr>
        <w:t>ributed and used</w:t>
      </w:r>
      <w:r>
        <w:rPr>
          <w:rFonts w:hint="eastAsia"/>
          <w:lang w:eastAsia="zh-CN"/>
        </w:rPr>
        <w:t>, etc.</w:t>
      </w:r>
    </w:p>
    <w:p w:rsidR="00490DA8" w:rsidRDefault="00490DA8">
      <w:pPr>
        <w:pStyle w:val="aa"/>
        <w:ind w:left="644"/>
        <w:contextualSpacing w:val="0"/>
        <w:rPr>
          <w:lang w:eastAsia="zh-CN"/>
        </w:rPr>
      </w:pPr>
    </w:p>
    <w:p w:rsidR="00490DA8" w:rsidRDefault="00490DA8">
      <w:pPr>
        <w:pStyle w:val="aa"/>
        <w:ind w:left="644"/>
        <w:contextualSpacing w:val="0"/>
        <w:rPr>
          <w:lang w:eastAsia="zh-CN"/>
        </w:rPr>
      </w:pPr>
    </w:p>
    <w:p w:rsidR="00490DA8" w:rsidRDefault="00FE05C1">
      <w:pPr>
        <w:pStyle w:val="1"/>
      </w:pPr>
      <w:r>
        <w:t>5</w:t>
      </w:r>
      <w:r>
        <w:tab/>
        <w:t>Expected Output and Time scale</w:t>
      </w:r>
    </w:p>
    <w:p w:rsidR="00490DA8" w:rsidRDefault="00490DA8"/>
    <w:tbl>
      <w:tblPr>
        <w:tblW w:w="0" w:type="auto"/>
        <w:jc w:val="center"/>
        <w:tblCellMar>
          <w:left w:w="28" w:type="dxa"/>
          <w:right w:w="28" w:type="dxa"/>
        </w:tblCellMar>
        <w:tblLook w:val="04A0"/>
      </w:tblPr>
      <w:tblGrid>
        <w:gridCol w:w="606"/>
        <w:gridCol w:w="3107"/>
        <w:gridCol w:w="567"/>
        <w:gridCol w:w="830"/>
        <w:gridCol w:w="2414"/>
        <w:gridCol w:w="1439"/>
        <w:gridCol w:w="731"/>
      </w:tblGrid>
      <w:tr w:rsidR="00490DA8">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490DA8" w:rsidRDefault="00FE05C1">
            <w:pPr>
              <w:pStyle w:val="TAH"/>
              <w:ind w:right="-99"/>
              <w:rPr>
                <w:sz w:val="16"/>
                <w:szCs w:val="16"/>
                <w:lang w:val="en-US"/>
              </w:rPr>
            </w:pPr>
            <w:r>
              <w:rPr>
                <w:sz w:val="16"/>
                <w:szCs w:val="16"/>
                <w:lang w:val="en-US"/>
              </w:rPr>
              <w:t xml:space="preserve">New specifications  </w:t>
            </w:r>
            <w:r>
              <w:rPr>
                <w:b w:val="0"/>
                <w:sz w:val="16"/>
                <w:szCs w:val="16"/>
                <w:lang w:val="en-US"/>
              </w:rPr>
              <w:t>[If Study Item, one TR is anticipated]</w:t>
            </w:r>
          </w:p>
        </w:tc>
      </w:tr>
      <w:tr w:rsidR="00490D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Spec No.</w:t>
            </w:r>
          </w:p>
        </w:tc>
        <w:tc>
          <w:tcPr>
            <w:tcW w:w="3107" w:type="dxa"/>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Title</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 xml:space="preserve">1st </w:t>
            </w:r>
            <w:proofErr w:type="spellStart"/>
            <w:r>
              <w:rPr>
                <w:sz w:val="16"/>
                <w:szCs w:val="16"/>
                <w:lang w:val="en-US"/>
              </w:rPr>
              <w:t>rsp</w:t>
            </w:r>
            <w:proofErr w:type="spellEnd"/>
            <w:r>
              <w:rPr>
                <w:sz w:val="16"/>
                <w:szCs w:val="16"/>
                <w:lang w:val="en-US"/>
              </w:rPr>
              <w:t>.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 xml:space="preserve">2nd </w:t>
            </w:r>
            <w:proofErr w:type="spellStart"/>
            <w:r>
              <w:rPr>
                <w:sz w:val="16"/>
                <w:szCs w:val="16"/>
                <w:lang w:val="en-US"/>
              </w:rPr>
              <w:t>rsp</w:t>
            </w:r>
            <w:proofErr w:type="spellEnd"/>
            <w:r>
              <w:rPr>
                <w:sz w:val="16"/>
                <w:szCs w:val="16"/>
                <w:lang w:val="en-US"/>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Comments</w:t>
            </w:r>
          </w:p>
        </w:tc>
      </w:tr>
      <w:tr w:rsidR="00490DA8">
        <w:trPr>
          <w:cantSplit/>
          <w:jc w:val="center"/>
        </w:trPr>
        <w:tc>
          <w:tcPr>
            <w:tcW w:w="0" w:type="auto"/>
            <w:tcBorders>
              <w:top w:val="single" w:sz="4" w:space="0" w:color="auto"/>
              <w:left w:val="single" w:sz="4" w:space="0" w:color="auto"/>
              <w:bottom w:val="single" w:sz="4" w:space="0" w:color="auto"/>
              <w:right w:val="single" w:sz="4" w:space="0" w:color="auto"/>
            </w:tcBorders>
          </w:tcPr>
          <w:p w:rsidR="00490DA8" w:rsidRDefault="00FE05C1">
            <w:pPr>
              <w:pStyle w:val="TAL"/>
              <w:rPr>
                <w:sz w:val="16"/>
                <w:szCs w:val="16"/>
                <w:lang w:val="en-US"/>
              </w:rPr>
            </w:pPr>
            <w:r>
              <w:rPr>
                <w:sz w:val="16"/>
                <w:szCs w:val="16"/>
                <w:lang w:val="en-US"/>
              </w:rPr>
              <w:t>31.xxx</w:t>
            </w:r>
          </w:p>
        </w:tc>
        <w:tc>
          <w:tcPr>
            <w:tcW w:w="3107" w:type="dxa"/>
            <w:tcBorders>
              <w:top w:val="single" w:sz="4" w:space="0" w:color="auto"/>
              <w:left w:val="single" w:sz="4" w:space="0" w:color="auto"/>
              <w:bottom w:val="single" w:sz="4" w:space="0" w:color="auto"/>
              <w:right w:val="single" w:sz="4" w:space="0" w:color="auto"/>
            </w:tcBorders>
          </w:tcPr>
          <w:p w:rsidR="00490DA8" w:rsidRDefault="00FE05C1">
            <w:pPr>
              <w:pStyle w:val="TAL"/>
              <w:rPr>
                <w:sz w:val="16"/>
                <w:szCs w:val="16"/>
                <w:lang w:val="en-US"/>
              </w:rPr>
            </w:pPr>
            <w:r>
              <w:rPr>
                <w:rFonts w:hint="eastAsia"/>
                <w:sz w:val="16"/>
                <w:szCs w:val="16"/>
                <w:lang w:val="en-US"/>
              </w:rPr>
              <w:t xml:space="preserve">Study on GBA_U </w:t>
            </w:r>
            <w:r>
              <w:rPr>
                <w:rFonts w:hint="eastAsia"/>
                <w:sz w:val="16"/>
                <w:szCs w:val="16"/>
                <w:lang w:val="en-US"/>
              </w:rPr>
              <w:t>Based APIs</w:t>
            </w:r>
          </w:p>
        </w:tc>
        <w:tc>
          <w:tcPr>
            <w:tcW w:w="567" w:type="dxa"/>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830" w:type="dxa"/>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r>
    </w:tbl>
    <w:p w:rsidR="00490DA8" w:rsidRDefault="00490DA8">
      <w:pPr>
        <w:rPr>
          <w:lang w:val="en-US"/>
        </w:rPr>
      </w:pPr>
    </w:p>
    <w:tbl>
      <w:tblPr>
        <w:tblW w:w="0" w:type="auto"/>
        <w:jc w:val="center"/>
        <w:tblCellMar>
          <w:left w:w="28" w:type="dxa"/>
          <w:right w:w="28" w:type="dxa"/>
        </w:tblCellMar>
        <w:tblLook w:val="04A0"/>
      </w:tblPr>
      <w:tblGrid>
        <w:gridCol w:w="700"/>
        <w:gridCol w:w="215"/>
        <w:gridCol w:w="1377"/>
        <w:gridCol w:w="1681"/>
        <w:gridCol w:w="831"/>
      </w:tblGrid>
      <w:tr w:rsidR="00490DA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490DA8" w:rsidRDefault="00FE05C1">
            <w:pPr>
              <w:pStyle w:val="TAH"/>
              <w:ind w:right="-99"/>
              <w:rPr>
                <w:sz w:val="16"/>
                <w:szCs w:val="16"/>
                <w:lang w:val="en-US"/>
              </w:rPr>
            </w:pPr>
            <w:r>
              <w:rPr>
                <w:sz w:val="16"/>
                <w:szCs w:val="16"/>
                <w:lang w:val="en-US"/>
              </w:rPr>
              <w:t xml:space="preserve">Affected existing specifications  </w:t>
            </w:r>
            <w:r>
              <w:rPr>
                <w:b w:val="0"/>
                <w:sz w:val="16"/>
                <w:szCs w:val="16"/>
                <w:lang w:val="en-US"/>
              </w:rPr>
              <w:t>[None in the case of Study Items]</w:t>
            </w:r>
          </w:p>
        </w:tc>
      </w:tr>
      <w:tr w:rsidR="00490D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90DA8" w:rsidRDefault="00FE05C1">
            <w:pPr>
              <w:pStyle w:val="TAL"/>
              <w:ind w:right="-99"/>
              <w:rPr>
                <w:sz w:val="16"/>
                <w:szCs w:val="16"/>
                <w:lang w:val="en-US"/>
              </w:rPr>
            </w:pPr>
            <w:r>
              <w:rPr>
                <w:sz w:val="16"/>
                <w:szCs w:val="16"/>
                <w:lang w:val="en-US"/>
              </w:rPr>
              <w:t>Comments</w:t>
            </w:r>
          </w:p>
        </w:tc>
      </w:tr>
      <w:tr w:rsidR="00490DA8">
        <w:trPr>
          <w:cantSplit/>
          <w:jc w:val="center"/>
        </w:trPr>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490DA8" w:rsidRDefault="00490DA8">
            <w:pPr>
              <w:pStyle w:val="TAL"/>
              <w:rPr>
                <w:sz w:val="16"/>
                <w:szCs w:val="16"/>
                <w:lang w:val="en-US"/>
              </w:rPr>
            </w:pPr>
          </w:p>
        </w:tc>
      </w:tr>
    </w:tbl>
    <w:p w:rsidR="00490DA8" w:rsidRDefault="00490DA8"/>
    <w:p w:rsidR="00490DA8" w:rsidRDefault="00490DA8"/>
    <w:p w:rsidR="00490DA8" w:rsidRDefault="00FE05C1">
      <w:pPr>
        <w:pStyle w:val="1"/>
      </w:pPr>
      <w:r>
        <w:t>6</w:t>
      </w:r>
      <w:r>
        <w:tab/>
        <w:t xml:space="preserve">Work item </w:t>
      </w:r>
      <w:proofErr w:type="spellStart"/>
      <w:r>
        <w:t>Rapporteur</w:t>
      </w:r>
      <w:proofErr w:type="spellEnd"/>
      <w:r>
        <w:t>(s)</w:t>
      </w:r>
    </w:p>
    <w:p w:rsidR="00490DA8" w:rsidRDefault="00FE05C1">
      <w:pPr>
        <w:rPr>
          <w:lang w:eastAsia="zh-CN"/>
        </w:rPr>
      </w:pPr>
      <w:r>
        <w:rPr>
          <w:rFonts w:hint="eastAsia"/>
          <w:lang w:eastAsia="zh-CN"/>
        </w:rPr>
        <w:t>Huo</w:t>
      </w:r>
      <w:r>
        <w:rPr>
          <w:rFonts w:hint="eastAsia"/>
          <w:lang w:val="en-US" w:eastAsia="zh-CN"/>
        </w:rPr>
        <w:t xml:space="preserve"> </w:t>
      </w:r>
      <w:r>
        <w:rPr>
          <w:rFonts w:hint="eastAsia"/>
          <w:lang w:eastAsia="zh-CN"/>
        </w:rPr>
        <w:t>Wei</w:t>
      </w:r>
      <w:r>
        <w:rPr>
          <w:rFonts w:hint="eastAsia"/>
          <w:lang w:val="en-US" w:eastAsia="zh-CN"/>
        </w:rPr>
        <w:t>j</w:t>
      </w:r>
      <w:proofErr w:type="spellStart"/>
      <w:r>
        <w:rPr>
          <w:rFonts w:hint="eastAsia"/>
          <w:lang w:eastAsia="zh-CN"/>
        </w:rPr>
        <w:t>ing</w:t>
      </w:r>
      <w:proofErr w:type="spellEnd"/>
      <w:r>
        <w:t xml:space="preserve">, </w:t>
      </w:r>
      <w:r>
        <w:rPr>
          <w:rFonts w:hint="eastAsia"/>
          <w:lang w:eastAsia="zh-CN"/>
        </w:rPr>
        <w:t>China Mobile</w:t>
      </w:r>
      <w:r>
        <w:rPr>
          <w:lang w:eastAsia="zh-CN"/>
        </w:rPr>
        <w:t>, huoweijing@chinamobile.com</w:t>
      </w:r>
    </w:p>
    <w:p w:rsidR="00490DA8" w:rsidRDefault="00FE05C1">
      <w:pPr>
        <w:pStyle w:val="1"/>
      </w:pPr>
      <w:r>
        <w:t>7</w:t>
      </w:r>
      <w:r>
        <w:tab/>
        <w:t xml:space="preserve">Work item </w:t>
      </w:r>
      <w:r>
        <w:t>leadership</w:t>
      </w:r>
    </w:p>
    <w:p w:rsidR="00490DA8" w:rsidRDefault="00FE05C1">
      <w:pPr>
        <w:rPr>
          <w:lang w:eastAsia="zh-CN"/>
        </w:rPr>
      </w:pPr>
      <w:r>
        <w:rPr>
          <w:rFonts w:hint="eastAsia"/>
          <w:lang w:eastAsia="zh-CN"/>
        </w:rPr>
        <w:t>CT6</w:t>
      </w:r>
    </w:p>
    <w:p w:rsidR="00490DA8" w:rsidRDefault="00FE05C1">
      <w:pPr>
        <w:pStyle w:val="1"/>
      </w:pPr>
      <w:r>
        <w:t>8</w:t>
      </w:r>
      <w:r>
        <w:tab/>
        <w:t>Aspects that involve other WGs</w:t>
      </w:r>
    </w:p>
    <w:p w:rsidR="00490DA8" w:rsidRDefault="00FE05C1">
      <w:pPr>
        <w:rPr>
          <w:lang w:eastAsia="zh-CN"/>
        </w:rPr>
      </w:pPr>
      <w:r>
        <w:rPr>
          <w:rFonts w:hint="eastAsia"/>
          <w:lang w:eastAsia="zh-CN"/>
        </w:rPr>
        <w:t>None</w:t>
      </w:r>
    </w:p>
    <w:p w:rsidR="00490DA8" w:rsidRDefault="00FE05C1">
      <w:pPr>
        <w:pStyle w:val="1"/>
      </w:pPr>
      <w:r>
        <w:t>9</w:t>
      </w:r>
      <w:r>
        <w:tab/>
        <w:t>Supporting Individual Members</w:t>
      </w:r>
    </w:p>
    <w:p w:rsidR="00490DA8" w:rsidRDefault="00490DA8">
      <w:pPr>
        <w:pStyle w:val="Guidanc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490DA8">
        <w:trPr>
          <w:cantSplit/>
          <w:jc w:val="center"/>
        </w:trPr>
        <w:tc>
          <w:tcPr>
            <w:tcW w:w="5029" w:type="dxa"/>
            <w:shd w:val="clear" w:color="auto" w:fill="E0E0E0"/>
          </w:tcPr>
          <w:p w:rsidR="00490DA8" w:rsidRDefault="00FE05C1">
            <w:pPr>
              <w:pStyle w:val="TAH"/>
            </w:pPr>
            <w:r>
              <w:t>Supporting IM name</w:t>
            </w:r>
          </w:p>
        </w:tc>
      </w:tr>
      <w:tr w:rsidR="00490DA8">
        <w:trPr>
          <w:cantSplit/>
          <w:jc w:val="center"/>
        </w:trPr>
        <w:tc>
          <w:tcPr>
            <w:tcW w:w="5029" w:type="dxa"/>
            <w:shd w:val="clear" w:color="auto" w:fill="auto"/>
          </w:tcPr>
          <w:p w:rsidR="00490DA8" w:rsidRDefault="00FE05C1">
            <w:pPr>
              <w:pStyle w:val="TAL"/>
              <w:rPr>
                <w:lang w:eastAsia="zh-CN"/>
              </w:rPr>
            </w:pPr>
            <w:r>
              <w:rPr>
                <w:rFonts w:hint="eastAsia"/>
                <w:lang w:eastAsia="zh-CN"/>
              </w:rPr>
              <w:t>China Mobile</w:t>
            </w:r>
          </w:p>
        </w:tc>
      </w:tr>
      <w:tr w:rsidR="00490DA8">
        <w:trPr>
          <w:cantSplit/>
          <w:jc w:val="center"/>
        </w:trPr>
        <w:tc>
          <w:tcPr>
            <w:tcW w:w="5029" w:type="dxa"/>
            <w:shd w:val="clear" w:color="auto" w:fill="auto"/>
          </w:tcPr>
          <w:p w:rsidR="00490DA8" w:rsidRDefault="00490DA8">
            <w:pPr>
              <w:pStyle w:val="TAL"/>
              <w:rPr>
                <w:lang w:eastAsia="zh-CN"/>
              </w:rPr>
            </w:pPr>
          </w:p>
        </w:tc>
      </w:tr>
      <w:tr w:rsidR="00490DA8">
        <w:trPr>
          <w:cantSplit/>
          <w:jc w:val="center"/>
        </w:trPr>
        <w:tc>
          <w:tcPr>
            <w:tcW w:w="5029" w:type="dxa"/>
            <w:shd w:val="clear" w:color="auto" w:fill="auto"/>
          </w:tcPr>
          <w:p w:rsidR="00490DA8" w:rsidRDefault="00490DA8">
            <w:pPr>
              <w:pStyle w:val="TAL"/>
              <w:rPr>
                <w:lang w:eastAsia="zh-CN"/>
              </w:rPr>
            </w:pPr>
          </w:p>
        </w:tc>
      </w:tr>
      <w:tr w:rsidR="00490DA8">
        <w:trPr>
          <w:cantSplit/>
          <w:jc w:val="center"/>
        </w:trPr>
        <w:tc>
          <w:tcPr>
            <w:tcW w:w="5029" w:type="dxa"/>
            <w:shd w:val="clear" w:color="auto" w:fill="auto"/>
          </w:tcPr>
          <w:p w:rsidR="00490DA8" w:rsidRDefault="00490DA8">
            <w:pPr>
              <w:pStyle w:val="TAL"/>
            </w:pPr>
          </w:p>
        </w:tc>
      </w:tr>
      <w:tr w:rsidR="00490DA8">
        <w:trPr>
          <w:cantSplit/>
          <w:jc w:val="center"/>
        </w:trPr>
        <w:tc>
          <w:tcPr>
            <w:tcW w:w="5029" w:type="dxa"/>
            <w:shd w:val="clear" w:color="auto" w:fill="auto"/>
          </w:tcPr>
          <w:p w:rsidR="00490DA8" w:rsidRDefault="00490DA8">
            <w:pPr>
              <w:pStyle w:val="TAL"/>
            </w:pPr>
          </w:p>
        </w:tc>
      </w:tr>
      <w:tr w:rsidR="00490DA8">
        <w:trPr>
          <w:cantSplit/>
          <w:jc w:val="center"/>
        </w:trPr>
        <w:tc>
          <w:tcPr>
            <w:tcW w:w="5029" w:type="dxa"/>
            <w:shd w:val="clear" w:color="auto" w:fill="auto"/>
          </w:tcPr>
          <w:p w:rsidR="00490DA8" w:rsidRDefault="00490DA8">
            <w:pPr>
              <w:pStyle w:val="TAL"/>
            </w:pPr>
          </w:p>
        </w:tc>
      </w:tr>
    </w:tbl>
    <w:p w:rsidR="00490DA8" w:rsidRDefault="00490DA8"/>
    <w:sectPr w:rsidR="00490DA8" w:rsidSect="00490DA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5C1" w:rsidRDefault="00FE05C1" w:rsidP="00490DA8">
      <w:pPr>
        <w:spacing w:after="0"/>
      </w:pPr>
      <w:r>
        <w:separator/>
      </w:r>
    </w:p>
  </w:endnote>
  <w:endnote w:type="continuationSeparator" w:id="0">
    <w:p w:rsidR="00FE05C1" w:rsidRDefault="00FE05C1" w:rsidP="00490DA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5C1" w:rsidRDefault="00FE05C1">
      <w:pPr>
        <w:spacing w:after="0"/>
      </w:pPr>
      <w:r>
        <w:separator/>
      </w:r>
    </w:p>
  </w:footnote>
  <w:footnote w:type="continuationSeparator" w:id="0">
    <w:p w:rsidR="00FE05C1" w:rsidRDefault="00FE05C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AE2"/>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0A83"/>
    <w:rsid w:val="001117F5"/>
    <w:rsid w:val="00120541"/>
    <w:rsid w:val="001211F3"/>
    <w:rsid w:val="00127B5D"/>
    <w:rsid w:val="00133B51"/>
    <w:rsid w:val="00137906"/>
    <w:rsid w:val="00171925"/>
    <w:rsid w:val="00173998"/>
    <w:rsid w:val="00174617"/>
    <w:rsid w:val="001759A7"/>
    <w:rsid w:val="001A4192"/>
    <w:rsid w:val="001A7910"/>
    <w:rsid w:val="001C08E5"/>
    <w:rsid w:val="001C5C86"/>
    <w:rsid w:val="001C718D"/>
    <w:rsid w:val="001D68FC"/>
    <w:rsid w:val="001E14C4"/>
    <w:rsid w:val="001E3CBC"/>
    <w:rsid w:val="001F7D5F"/>
    <w:rsid w:val="001F7EB4"/>
    <w:rsid w:val="002000C2"/>
    <w:rsid w:val="00205F25"/>
    <w:rsid w:val="00221B1E"/>
    <w:rsid w:val="00224407"/>
    <w:rsid w:val="00234D55"/>
    <w:rsid w:val="00240DCD"/>
    <w:rsid w:val="0024786B"/>
    <w:rsid w:val="00251D80"/>
    <w:rsid w:val="00254FB5"/>
    <w:rsid w:val="002640E5"/>
    <w:rsid w:val="0026436F"/>
    <w:rsid w:val="0026606E"/>
    <w:rsid w:val="00276403"/>
    <w:rsid w:val="00283472"/>
    <w:rsid w:val="002944FD"/>
    <w:rsid w:val="002A505F"/>
    <w:rsid w:val="002C1C50"/>
    <w:rsid w:val="002C32AE"/>
    <w:rsid w:val="002E6A7D"/>
    <w:rsid w:val="002E7A9E"/>
    <w:rsid w:val="002F3C41"/>
    <w:rsid w:val="002F6C5C"/>
    <w:rsid w:val="0030045C"/>
    <w:rsid w:val="00317587"/>
    <w:rsid w:val="003205AD"/>
    <w:rsid w:val="00321FF1"/>
    <w:rsid w:val="0033027D"/>
    <w:rsid w:val="00335107"/>
    <w:rsid w:val="00335FB2"/>
    <w:rsid w:val="00340604"/>
    <w:rsid w:val="003410C9"/>
    <w:rsid w:val="00344158"/>
    <w:rsid w:val="00347B74"/>
    <w:rsid w:val="00355CB6"/>
    <w:rsid w:val="00366257"/>
    <w:rsid w:val="0038516D"/>
    <w:rsid w:val="003869D7"/>
    <w:rsid w:val="003A08AA"/>
    <w:rsid w:val="003A1EB0"/>
    <w:rsid w:val="003C0F14"/>
    <w:rsid w:val="003C2DA6"/>
    <w:rsid w:val="003C6DA6"/>
    <w:rsid w:val="003D216A"/>
    <w:rsid w:val="003D2781"/>
    <w:rsid w:val="003D62A9"/>
    <w:rsid w:val="003D7E29"/>
    <w:rsid w:val="003E038E"/>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0DA8"/>
    <w:rsid w:val="00493A79"/>
    <w:rsid w:val="00495840"/>
    <w:rsid w:val="00497654"/>
    <w:rsid w:val="004A40BE"/>
    <w:rsid w:val="004A6A60"/>
    <w:rsid w:val="004C634D"/>
    <w:rsid w:val="004D24B9"/>
    <w:rsid w:val="004E2CE2"/>
    <w:rsid w:val="004E313F"/>
    <w:rsid w:val="004E5172"/>
    <w:rsid w:val="004E6F8A"/>
    <w:rsid w:val="00502CD2"/>
    <w:rsid w:val="00504E33"/>
    <w:rsid w:val="0051503B"/>
    <w:rsid w:val="0054287C"/>
    <w:rsid w:val="0055216E"/>
    <w:rsid w:val="00552C2C"/>
    <w:rsid w:val="005555B7"/>
    <w:rsid w:val="005562A8"/>
    <w:rsid w:val="005573BB"/>
    <w:rsid w:val="00557B2E"/>
    <w:rsid w:val="00561267"/>
    <w:rsid w:val="00571E3F"/>
    <w:rsid w:val="00572F1C"/>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19E2"/>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66D"/>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6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668B"/>
    <w:rsid w:val="00922FCB"/>
    <w:rsid w:val="00935CB0"/>
    <w:rsid w:val="00937C6F"/>
    <w:rsid w:val="009428A9"/>
    <w:rsid w:val="009437A2"/>
    <w:rsid w:val="00944B28"/>
    <w:rsid w:val="00967838"/>
    <w:rsid w:val="00971E4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29"/>
    <w:rsid w:val="00A016F7"/>
    <w:rsid w:val="00A01CFF"/>
    <w:rsid w:val="00A10539"/>
    <w:rsid w:val="00A15763"/>
    <w:rsid w:val="00A226C6"/>
    <w:rsid w:val="00A2590B"/>
    <w:rsid w:val="00A27912"/>
    <w:rsid w:val="00A338A3"/>
    <w:rsid w:val="00A339CF"/>
    <w:rsid w:val="00A35110"/>
    <w:rsid w:val="00A36378"/>
    <w:rsid w:val="00A40015"/>
    <w:rsid w:val="00A41A42"/>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4662"/>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5A0"/>
    <w:rsid w:val="00BA3A53"/>
    <w:rsid w:val="00BA3C54"/>
    <w:rsid w:val="00BA4095"/>
    <w:rsid w:val="00BA5B43"/>
    <w:rsid w:val="00BA62C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09F"/>
    <w:rsid w:val="00E418DE"/>
    <w:rsid w:val="00E52C57"/>
    <w:rsid w:val="00E57E7D"/>
    <w:rsid w:val="00E84CD8"/>
    <w:rsid w:val="00E90B85"/>
    <w:rsid w:val="00E91679"/>
    <w:rsid w:val="00E92452"/>
    <w:rsid w:val="00E94CC1"/>
    <w:rsid w:val="00E96431"/>
    <w:rsid w:val="00EC3039"/>
    <w:rsid w:val="00EC5235"/>
    <w:rsid w:val="00ED42B2"/>
    <w:rsid w:val="00ED6B03"/>
    <w:rsid w:val="00ED7A5B"/>
    <w:rsid w:val="00F00739"/>
    <w:rsid w:val="00F07C92"/>
    <w:rsid w:val="00F138AB"/>
    <w:rsid w:val="00F14B43"/>
    <w:rsid w:val="00F203C7"/>
    <w:rsid w:val="00F215E2"/>
    <w:rsid w:val="00F21E3F"/>
    <w:rsid w:val="00F40387"/>
    <w:rsid w:val="00F41A27"/>
    <w:rsid w:val="00F4338D"/>
    <w:rsid w:val="00F436EF"/>
    <w:rsid w:val="00F440D3"/>
    <w:rsid w:val="00F446AC"/>
    <w:rsid w:val="00F46EAF"/>
    <w:rsid w:val="00F5774F"/>
    <w:rsid w:val="00F62688"/>
    <w:rsid w:val="00F76BE5"/>
    <w:rsid w:val="00F83D11"/>
    <w:rsid w:val="00F921F1"/>
    <w:rsid w:val="00F97E8F"/>
    <w:rsid w:val="00FB127E"/>
    <w:rsid w:val="00FC0804"/>
    <w:rsid w:val="00FC3B6D"/>
    <w:rsid w:val="00FD3A4E"/>
    <w:rsid w:val="00FD6800"/>
    <w:rsid w:val="00FE05C1"/>
    <w:rsid w:val="00FF3F0C"/>
    <w:rsid w:val="043E7C6A"/>
    <w:rsid w:val="12B623DB"/>
    <w:rsid w:val="2A0B40E8"/>
    <w:rsid w:val="2C2B2660"/>
    <w:rsid w:val="4C27097C"/>
    <w:rsid w:val="4EE529C7"/>
    <w:rsid w:val="5C214494"/>
    <w:rsid w:val="62634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90DA8"/>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0"/>
    <w:qFormat/>
    <w:rsid w:val="00490D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0"/>
    <w:qFormat/>
    <w:rsid w:val="00490DA8"/>
    <w:pPr>
      <w:pBdr>
        <w:top w:val="none" w:sz="0" w:space="0" w:color="auto"/>
      </w:pBdr>
      <w:spacing w:before="180"/>
      <w:outlineLvl w:val="1"/>
    </w:pPr>
    <w:rPr>
      <w:sz w:val="32"/>
    </w:rPr>
  </w:style>
  <w:style w:type="paragraph" w:styleId="31">
    <w:name w:val="heading 3"/>
    <w:basedOn w:val="21"/>
    <w:next w:val="a0"/>
    <w:qFormat/>
    <w:rsid w:val="00490DA8"/>
    <w:pPr>
      <w:spacing w:before="120"/>
      <w:outlineLvl w:val="2"/>
    </w:pPr>
    <w:rPr>
      <w:sz w:val="28"/>
    </w:rPr>
  </w:style>
  <w:style w:type="paragraph" w:styleId="41">
    <w:name w:val="heading 4"/>
    <w:basedOn w:val="31"/>
    <w:next w:val="a0"/>
    <w:qFormat/>
    <w:rsid w:val="00490DA8"/>
    <w:pPr>
      <w:ind w:left="1418" w:hanging="1418"/>
      <w:outlineLvl w:val="3"/>
    </w:pPr>
    <w:rPr>
      <w:sz w:val="24"/>
    </w:rPr>
  </w:style>
  <w:style w:type="paragraph" w:styleId="51">
    <w:name w:val="heading 5"/>
    <w:basedOn w:val="41"/>
    <w:next w:val="a0"/>
    <w:qFormat/>
    <w:rsid w:val="00490DA8"/>
    <w:pPr>
      <w:ind w:left="1701" w:hanging="1701"/>
      <w:outlineLvl w:val="4"/>
    </w:pPr>
    <w:rPr>
      <w:sz w:val="22"/>
    </w:rPr>
  </w:style>
  <w:style w:type="paragraph" w:styleId="6">
    <w:name w:val="heading 6"/>
    <w:basedOn w:val="H6"/>
    <w:next w:val="a0"/>
    <w:qFormat/>
    <w:rsid w:val="00490DA8"/>
    <w:pPr>
      <w:outlineLvl w:val="5"/>
    </w:pPr>
  </w:style>
  <w:style w:type="paragraph" w:styleId="7">
    <w:name w:val="heading 7"/>
    <w:basedOn w:val="H6"/>
    <w:next w:val="a0"/>
    <w:qFormat/>
    <w:rsid w:val="00490DA8"/>
    <w:pPr>
      <w:outlineLvl w:val="6"/>
    </w:pPr>
  </w:style>
  <w:style w:type="paragraph" w:styleId="8">
    <w:name w:val="heading 8"/>
    <w:basedOn w:val="1"/>
    <w:next w:val="a0"/>
    <w:qFormat/>
    <w:rsid w:val="00490DA8"/>
    <w:pPr>
      <w:ind w:left="2835" w:hanging="2835"/>
      <w:outlineLvl w:val="7"/>
    </w:pPr>
  </w:style>
  <w:style w:type="paragraph" w:styleId="9">
    <w:name w:val="heading 9"/>
    <w:basedOn w:val="8"/>
    <w:next w:val="a0"/>
    <w:qFormat/>
    <w:rsid w:val="00490DA8"/>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qFormat/>
    <w:rsid w:val="00490D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olor w:val="000000"/>
      <w:lang w:val="en-GB" w:eastAsia="ja-JP"/>
    </w:rPr>
  </w:style>
  <w:style w:type="paragraph" w:customStyle="1" w:styleId="H6">
    <w:name w:val="H6"/>
    <w:basedOn w:val="51"/>
    <w:next w:val="a0"/>
    <w:qFormat/>
    <w:rsid w:val="00490DA8"/>
    <w:pPr>
      <w:ind w:left="1985" w:hanging="1985"/>
      <w:outlineLvl w:val="9"/>
    </w:pPr>
    <w:rPr>
      <w:sz w:val="20"/>
    </w:rPr>
  </w:style>
  <w:style w:type="paragraph" w:styleId="32">
    <w:name w:val="List 3"/>
    <w:basedOn w:val="a0"/>
    <w:qFormat/>
    <w:rsid w:val="00490DA8"/>
    <w:pPr>
      <w:ind w:left="849" w:hanging="283"/>
      <w:contextualSpacing/>
    </w:pPr>
  </w:style>
  <w:style w:type="paragraph" w:styleId="70">
    <w:name w:val="toc 7"/>
    <w:basedOn w:val="60"/>
    <w:next w:val="a0"/>
    <w:semiHidden/>
    <w:qFormat/>
    <w:rsid w:val="00490DA8"/>
    <w:pPr>
      <w:ind w:left="2268" w:hanging="2268"/>
    </w:pPr>
  </w:style>
  <w:style w:type="paragraph" w:styleId="60">
    <w:name w:val="toc 6"/>
    <w:basedOn w:val="52"/>
    <w:next w:val="a0"/>
    <w:semiHidden/>
    <w:qFormat/>
    <w:rsid w:val="00490DA8"/>
    <w:pPr>
      <w:ind w:left="1985" w:hanging="1985"/>
    </w:pPr>
  </w:style>
  <w:style w:type="paragraph" w:styleId="52">
    <w:name w:val="toc 5"/>
    <w:basedOn w:val="42"/>
    <w:next w:val="a0"/>
    <w:semiHidden/>
    <w:qFormat/>
    <w:rsid w:val="00490DA8"/>
    <w:pPr>
      <w:ind w:left="1701" w:hanging="1701"/>
    </w:pPr>
  </w:style>
  <w:style w:type="paragraph" w:styleId="42">
    <w:name w:val="toc 4"/>
    <w:basedOn w:val="33"/>
    <w:next w:val="a0"/>
    <w:semiHidden/>
    <w:qFormat/>
    <w:rsid w:val="00490DA8"/>
    <w:pPr>
      <w:ind w:left="1418" w:hanging="1418"/>
    </w:pPr>
  </w:style>
  <w:style w:type="paragraph" w:styleId="33">
    <w:name w:val="toc 3"/>
    <w:basedOn w:val="22"/>
    <w:next w:val="a0"/>
    <w:semiHidden/>
    <w:qFormat/>
    <w:rsid w:val="00490DA8"/>
    <w:pPr>
      <w:ind w:left="1134" w:hanging="1134"/>
    </w:pPr>
  </w:style>
  <w:style w:type="paragraph" w:styleId="22">
    <w:name w:val="toc 2"/>
    <w:basedOn w:val="10"/>
    <w:next w:val="a0"/>
    <w:semiHidden/>
    <w:qFormat/>
    <w:rsid w:val="00490DA8"/>
    <w:pPr>
      <w:keepNext w:val="0"/>
      <w:spacing w:before="0"/>
      <w:ind w:left="851" w:hanging="851"/>
    </w:pPr>
    <w:rPr>
      <w:sz w:val="20"/>
    </w:rPr>
  </w:style>
  <w:style w:type="paragraph" w:styleId="10">
    <w:name w:val="toc 1"/>
    <w:next w:val="a0"/>
    <w:semiHidden/>
    <w:qFormat/>
    <w:rsid w:val="00490D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
    <w:name w:val="List Number 2"/>
    <w:basedOn w:val="a0"/>
    <w:qFormat/>
    <w:rsid w:val="00490DA8"/>
    <w:pPr>
      <w:numPr>
        <w:numId w:val="1"/>
      </w:numPr>
      <w:contextualSpacing/>
    </w:pPr>
  </w:style>
  <w:style w:type="paragraph" w:styleId="a5">
    <w:name w:val="table of authorities"/>
    <w:basedOn w:val="a0"/>
    <w:next w:val="a0"/>
    <w:qFormat/>
    <w:rsid w:val="00490DA8"/>
    <w:pPr>
      <w:spacing w:after="0"/>
      <w:ind w:left="200" w:hanging="200"/>
    </w:pPr>
  </w:style>
  <w:style w:type="paragraph" w:styleId="a6">
    <w:name w:val="Note Heading"/>
    <w:basedOn w:val="a0"/>
    <w:next w:val="a0"/>
    <w:link w:val="Char0"/>
    <w:qFormat/>
    <w:rsid w:val="00490DA8"/>
    <w:pPr>
      <w:spacing w:after="0"/>
    </w:pPr>
  </w:style>
  <w:style w:type="paragraph" w:styleId="40">
    <w:name w:val="List Bullet 4"/>
    <w:basedOn w:val="a0"/>
    <w:qFormat/>
    <w:rsid w:val="00490DA8"/>
    <w:pPr>
      <w:numPr>
        <w:numId w:val="2"/>
      </w:numPr>
      <w:contextualSpacing/>
    </w:pPr>
  </w:style>
  <w:style w:type="paragraph" w:styleId="80">
    <w:name w:val="index 8"/>
    <w:basedOn w:val="a0"/>
    <w:next w:val="a0"/>
    <w:qFormat/>
    <w:rsid w:val="00490DA8"/>
    <w:pPr>
      <w:spacing w:after="0"/>
      <w:ind w:left="1600" w:hanging="200"/>
    </w:pPr>
  </w:style>
  <w:style w:type="paragraph" w:styleId="a7">
    <w:name w:val="E-mail Signature"/>
    <w:basedOn w:val="a0"/>
    <w:link w:val="Char1"/>
    <w:qFormat/>
    <w:rsid w:val="00490DA8"/>
    <w:pPr>
      <w:spacing w:after="0"/>
    </w:pPr>
  </w:style>
  <w:style w:type="paragraph" w:styleId="a">
    <w:name w:val="List Number"/>
    <w:basedOn w:val="a0"/>
    <w:qFormat/>
    <w:rsid w:val="00490DA8"/>
    <w:pPr>
      <w:numPr>
        <w:numId w:val="3"/>
      </w:numPr>
      <w:contextualSpacing/>
    </w:pPr>
  </w:style>
  <w:style w:type="paragraph" w:styleId="a8">
    <w:name w:val="Normal Indent"/>
    <w:basedOn w:val="a0"/>
    <w:qFormat/>
    <w:rsid w:val="00490DA8"/>
    <w:pPr>
      <w:ind w:left="720"/>
    </w:pPr>
  </w:style>
  <w:style w:type="paragraph" w:styleId="a9">
    <w:name w:val="caption"/>
    <w:basedOn w:val="a0"/>
    <w:next w:val="a0"/>
    <w:semiHidden/>
    <w:unhideWhenUsed/>
    <w:qFormat/>
    <w:rsid w:val="00490DA8"/>
    <w:pPr>
      <w:spacing w:after="200"/>
    </w:pPr>
    <w:rPr>
      <w:i/>
      <w:iCs/>
      <w:color w:val="44546A" w:themeColor="text2"/>
      <w:sz w:val="18"/>
      <w:szCs w:val="18"/>
    </w:rPr>
  </w:style>
  <w:style w:type="paragraph" w:styleId="53">
    <w:name w:val="index 5"/>
    <w:basedOn w:val="a0"/>
    <w:next w:val="a0"/>
    <w:qFormat/>
    <w:rsid w:val="00490DA8"/>
    <w:pPr>
      <w:spacing w:after="0"/>
      <w:ind w:left="1000" w:hanging="200"/>
    </w:pPr>
  </w:style>
  <w:style w:type="paragraph" w:styleId="aa">
    <w:name w:val="List Bullet"/>
    <w:basedOn w:val="a0"/>
    <w:qFormat/>
    <w:rsid w:val="00490DA8"/>
    <w:pPr>
      <w:contextualSpacing/>
    </w:pPr>
  </w:style>
  <w:style w:type="paragraph" w:styleId="ab">
    <w:name w:val="envelope address"/>
    <w:basedOn w:val="a0"/>
    <w:qFormat/>
    <w:rsid w:val="00490D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0"/>
    <w:link w:val="Char2"/>
    <w:qFormat/>
    <w:rsid w:val="00490DA8"/>
    <w:pPr>
      <w:spacing w:after="0"/>
    </w:pPr>
    <w:rPr>
      <w:rFonts w:ascii="Segoe UI" w:hAnsi="Segoe UI" w:cs="Segoe UI"/>
      <w:sz w:val="16"/>
      <w:szCs w:val="16"/>
    </w:rPr>
  </w:style>
  <w:style w:type="paragraph" w:styleId="ad">
    <w:name w:val="toa heading"/>
    <w:basedOn w:val="a0"/>
    <w:next w:val="a0"/>
    <w:qFormat/>
    <w:rsid w:val="00490DA8"/>
    <w:pPr>
      <w:spacing w:before="120"/>
    </w:pPr>
    <w:rPr>
      <w:rFonts w:asciiTheme="majorHAnsi" w:eastAsiaTheme="majorEastAsia" w:hAnsiTheme="majorHAnsi" w:cstheme="majorBidi"/>
      <w:b/>
      <w:bCs/>
      <w:sz w:val="24"/>
      <w:szCs w:val="24"/>
    </w:rPr>
  </w:style>
  <w:style w:type="paragraph" w:styleId="ae">
    <w:name w:val="annotation text"/>
    <w:basedOn w:val="a0"/>
    <w:link w:val="Char3"/>
    <w:qFormat/>
    <w:rsid w:val="00490DA8"/>
  </w:style>
  <w:style w:type="paragraph" w:styleId="61">
    <w:name w:val="index 6"/>
    <w:basedOn w:val="a0"/>
    <w:next w:val="a0"/>
    <w:qFormat/>
    <w:rsid w:val="00490DA8"/>
    <w:pPr>
      <w:spacing w:after="0"/>
      <w:ind w:left="1200" w:hanging="200"/>
    </w:pPr>
  </w:style>
  <w:style w:type="paragraph" w:styleId="af">
    <w:name w:val="Salutation"/>
    <w:basedOn w:val="a0"/>
    <w:next w:val="a0"/>
    <w:link w:val="Char4"/>
    <w:qFormat/>
    <w:rsid w:val="00490DA8"/>
  </w:style>
  <w:style w:type="paragraph" w:styleId="34">
    <w:name w:val="Body Text 3"/>
    <w:basedOn w:val="a0"/>
    <w:link w:val="3Char"/>
    <w:qFormat/>
    <w:rsid w:val="00490DA8"/>
    <w:pPr>
      <w:spacing w:after="120"/>
    </w:pPr>
    <w:rPr>
      <w:sz w:val="16"/>
      <w:szCs w:val="16"/>
    </w:rPr>
  </w:style>
  <w:style w:type="paragraph" w:styleId="af0">
    <w:name w:val="Closing"/>
    <w:basedOn w:val="a0"/>
    <w:link w:val="Char5"/>
    <w:qFormat/>
    <w:rsid w:val="00490DA8"/>
    <w:pPr>
      <w:spacing w:after="0"/>
      <w:ind w:left="4252"/>
    </w:pPr>
  </w:style>
  <w:style w:type="paragraph" w:styleId="30">
    <w:name w:val="List Bullet 3"/>
    <w:basedOn w:val="a0"/>
    <w:qFormat/>
    <w:rsid w:val="00490DA8"/>
    <w:pPr>
      <w:numPr>
        <w:numId w:val="4"/>
      </w:numPr>
      <w:contextualSpacing/>
    </w:pPr>
  </w:style>
  <w:style w:type="paragraph" w:styleId="af1">
    <w:name w:val="Body Text"/>
    <w:basedOn w:val="a0"/>
    <w:link w:val="Char6"/>
    <w:qFormat/>
    <w:rsid w:val="00490DA8"/>
    <w:pPr>
      <w:widowControl w:val="0"/>
    </w:pPr>
    <w:rPr>
      <w:i/>
    </w:rPr>
  </w:style>
  <w:style w:type="paragraph" w:styleId="af2">
    <w:name w:val="Body Text Indent"/>
    <w:basedOn w:val="a0"/>
    <w:link w:val="Char7"/>
    <w:qFormat/>
    <w:rsid w:val="00490DA8"/>
    <w:pPr>
      <w:spacing w:after="120"/>
      <w:ind w:left="283"/>
    </w:pPr>
  </w:style>
  <w:style w:type="paragraph" w:styleId="3">
    <w:name w:val="List Number 3"/>
    <w:basedOn w:val="a0"/>
    <w:qFormat/>
    <w:rsid w:val="00490DA8"/>
    <w:pPr>
      <w:numPr>
        <w:numId w:val="5"/>
      </w:numPr>
      <w:contextualSpacing/>
    </w:pPr>
  </w:style>
  <w:style w:type="paragraph" w:styleId="23">
    <w:name w:val="List 2"/>
    <w:basedOn w:val="a0"/>
    <w:qFormat/>
    <w:rsid w:val="00490DA8"/>
    <w:pPr>
      <w:ind w:left="566" w:hanging="283"/>
      <w:contextualSpacing/>
    </w:pPr>
  </w:style>
  <w:style w:type="paragraph" w:styleId="af3">
    <w:name w:val="List Continue"/>
    <w:basedOn w:val="a0"/>
    <w:qFormat/>
    <w:rsid w:val="00490DA8"/>
    <w:pPr>
      <w:spacing w:after="120"/>
      <w:ind w:left="283"/>
      <w:contextualSpacing/>
    </w:pPr>
  </w:style>
  <w:style w:type="paragraph" w:styleId="af4">
    <w:name w:val="Block Text"/>
    <w:basedOn w:val="a0"/>
    <w:qFormat/>
    <w:rsid w:val="00490D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rsid w:val="00490DA8"/>
    <w:pPr>
      <w:numPr>
        <w:numId w:val="6"/>
      </w:numPr>
      <w:contextualSpacing/>
    </w:pPr>
  </w:style>
  <w:style w:type="paragraph" w:styleId="HTML">
    <w:name w:val="HTML Address"/>
    <w:basedOn w:val="a0"/>
    <w:link w:val="HTMLChar"/>
    <w:qFormat/>
    <w:rsid w:val="00490DA8"/>
    <w:pPr>
      <w:spacing w:after="0"/>
    </w:pPr>
    <w:rPr>
      <w:i/>
      <w:iCs/>
    </w:rPr>
  </w:style>
  <w:style w:type="paragraph" w:styleId="43">
    <w:name w:val="index 4"/>
    <w:basedOn w:val="a0"/>
    <w:next w:val="a0"/>
    <w:qFormat/>
    <w:rsid w:val="00490DA8"/>
    <w:pPr>
      <w:spacing w:after="0"/>
      <w:ind w:left="800" w:hanging="200"/>
    </w:pPr>
  </w:style>
  <w:style w:type="paragraph" w:styleId="af5">
    <w:name w:val="Plain Text"/>
    <w:basedOn w:val="a0"/>
    <w:link w:val="Char8"/>
    <w:qFormat/>
    <w:rsid w:val="00490DA8"/>
    <w:pPr>
      <w:spacing w:after="0"/>
    </w:pPr>
    <w:rPr>
      <w:rFonts w:ascii="Consolas" w:hAnsi="Consolas"/>
      <w:sz w:val="21"/>
      <w:szCs w:val="21"/>
    </w:rPr>
  </w:style>
  <w:style w:type="paragraph" w:styleId="50">
    <w:name w:val="List Bullet 5"/>
    <w:basedOn w:val="a0"/>
    <w:qFormat/>
    <w:rsid w:val="00490DA8"/>
    <w:pPr>
      <w:numPr>
        <w:numId w:val="7"/>
      </w:numPr>
      <w:contextualSpacing/>
    </w:pPr>
  </w:style>
  <w:style w:type="paragraph" w:styleId="4">
    <w:name w:val="List Number 4"/>
    <w:basedOn w:val="a0"/>
    <w:qFormat/>
    <w:rsid w:val="00490DA8"/>
    <w:pPr>
      <w:numPr>
        <w:numId w:val="8"/>
      </w:numPr>
      <w:contextualSpacing/>
    </w:pPr>
  </w:style>
  <w:style w:type="paragraph" w:styleId="81">
    <w:name w:val="toc 8"/>
    <w:basedOn w:val="10"/>
    <w:next w:val="a0"/>
    <w:semiHidden/>
    <w:qFormat/>
    <w:rsid w:val="00490DA8"/>
    <w:pPr>
      <w:spacing w:before="180"/>
      <w:ind w:left="2693" w:hanging="2693"/>
    </w:pPr>
    <w:rPr>
      <w:b/>
    </w:rPr>
  </w:style>
  <w:style w:type="paragraph" w:styleId="35">
    <w:name w:val="index 3"/>
    <w:basedOn w:val="a0"/>
    <w:next w:val="a0"/>
    <w:qFormat/>
    <w:rsid w:val="00490DA8"/>
    <w:pPr>
      <w:spacing w:after="0"/>
      <w:ind w:left="600" w:hanging="200"/>
    </w:pPr>
  </w:style>
  <w:style w:type="paragraph" w:styleId="af6">
    <w:name w:val="Date"/>
    <w:basedOn w:val="a0"/>
    <w:next w:val="a0"/>
    <w:link w:val="Char9"/>
    <w:qFormat/>
    <w:rsid w:val="00490DA8"/>
  </w:style>
  <w:style w:type="paragraph" w:styleId="24">
    <w:name w:val="Body Text Indent 2"/>
    <w:basedOn w:val="a0"/>
    <w:link w:val="2Char"/>
    <w:qFormat/>
    <w:rsid w:val="00490DA8"/>
    <w:pPr>
      <w:spacing w:after="120" w:line="480" w:lineRule="auto"/>
      <w:ind w:left="283"/>
    </w:pPr>
  </w:style>
  <w:style w:type="paragraph" w:styleId="af7">
    <w:name w:val="endnote text"/>
    <w:basedOn w:val="a0"/>
    <w:link w:val="Chara"/>
    <w:qFormat/>
    <w:rsid w:val="00490DA8"/>
    <w:pPr>
      <w:spacing w:after="0"/>
    </w:pPr>
  </w:style>
  <w:style w:type="paragraph" w:styleId="54">
    <w:name w:val="List Continue 5"/>
    <w:basedOn w:val="a0"/>
    <w:qFormat/>
    <w:rsid w:val="00490DA8"/>
    <w:pPr>
      <w:spacing w:after="120"/>
      <w:ind w:left="1415"/>
      <w:contextualSpacing/>
    </w:pPr>
  </w:style>
  <w:style w:type="paragraph" w:styleId="af8">
    <w:name w:val="Balloon Text"/>
    <w:basedOn w:val="a0"/>
    <w:link w:val="Charb"/>
    <w:qFormat/>
    <w:rsid w:val="00490DA8"/>
    <w:pPr>
      <w:spacing w:after="0"/>
    </w:pPr>
    <w:rPr>
      <w:rFonts w:ascii="Segoe UI" w:hAnsi="Segoe UI" w:cs="Segoe UI"/>
      <w:sz w:val="18"/>
      <w:szCs w:val="18"/>
    </w:rPr>
  </w:style>
  <w:style w:type="paragraph" w:styleId="af9">
    <w:name w:val="footer"/>
    <w:basedOn w:val="afa"/>
    <w:qFormat/>
    <w:rsid w:val="00490DA8"/>
    <w:pPr>
      <w:jc w:val="center"/>
    </w:pPr>
    <w:rPr>
      <w:i/>
    </w:rPr>
  </w:style>
  <w:style w:type="paragraph" w:styleId="afa">
    <w:name w:val="header"/>
    <w:qFormat/>
    <w:rsid w:val="00490DA8"/>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b">
    <w:name w:val="envelope return"/>
    <w:basedOn w:val="a0"/>
    <w:qFormat/>
    <w:rsid w:val="00490DA8"/>
    <w:pPr>
      <w:spacing w:after="0"/>
    </w:pPr>
    <w:rPr>
      <w:rFonts w:asciiTheme="majorHAnsi" w:eastAsiaTheme="majorEastAsia" w:hAnsiTheme="majorHAnsi" w:cstheme="majorBidi"/>
    </w:rPr>
  </w:style>
  <w:style w:type="paragraph" w:styleId="afc">
    <w:name w:val="Signature"/>
    <w:basedOn w:val="a0"/>
    <w:link w:val="Charc"/>
    <w:qFormat/>
    <w:rsid w:val="00490DA8"/>
    <w:pPr>
      <w:spacing w:after="0"/>
      <w:ind w:left="4252"/>
    </w:pPr>
  </w:style>
  <w:style w:type="paragraph" w:styleId="44">
    <w:name w:val="List Continue 4"/>
    <w:basedOn w:val="a0"/>
    <w:qFormat/>
    <w:rsid w:val="00490DA8"/>
    <w:pPr>
      <w:spacing w:after="120"/>
      <w:ind w:left="1132"/>
      <w:contextualSpacing/>
    </w:pPr>
  </w:style>
  <w:style w:type="paragraph" w:styleId="afd">
    <w:name w:val="index heading"/>
    <w:basedOn w:val="a0"/>
    <w:next w:val="11"/>
    <w:qFormat/>
    <w:rsid w:val="00490DA8"/>
    <w:rPr>
      <w:rFonts w:asciiTheme="majorHAnsi" w:eastAsiaTheme="majorEastAsia" w:hAnsiTheme="majorHAnsi" w:cstheme="majorBidi"/>
      <w:b/>
      <w:bCs/>
    </w:rPr>
  </w:style>
  <w:style w:type="paragraph" w:styleId="11">
    <w:name w:val="index 1"/>
    <w:basedOn w:val="a0"/>
    <w:next w:val="a0"/>
    <w:qFormat/>
    <w:rsid w:val="00490DA8"/>
    <w:pPr>
      <w:spacing w:after="0"/>
      <w:ind w:left="200" w:hanging="200"/>
    </w:pPr>
  </w:style>
  <w:style w:type="paragraph" w:styleId="afe">
    <w:name w:val="Subtitle"/>
    <w:basedOn w:val="a0"/>
    <w:next w:val="a0"/>
    <w:link w:val="Chard"/>
    <w:qFormat/>
    <w:rsid w:val="00490DA8"/>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rsid w:val="00490DA8"/>
    <w:pPr>
      <w:numPr>
        <w:numId w:val="9"/>
      </w:numPr>
      <w:contextualSpacing/>
    </w:pPr>
  </w:style>
  <w:style w:type="paragraph" w:styleId="aff">
    <w:name w:val="List"/>
    <w:basedOn w:val="a0"/>
    <w:qFormat/>
    <w:rsid w:val="00490DA8"/>
    <w:pPr>
      <w:ind w:left="283" w:hanging="283"/>
      <w:contextualSpacing/>
    </w:pPr>
  </w:style>
  <w:style w:type="paragraph" w:styleId="aff0">
    <w:name w:val="footnote text"/>
    <w:basedOn w:val="a0"/>
    <w:link w:val="Chare"/>
    <w:qFormat/>
    <w:rsid w:val="00490DA8"/>
    <w:pPr>
      <w:spacing w:after="0"/>
    </w:pPr>
  </w:style>
  <w:style w:type="paragraph" w:styleId="55">
    <w:name w:val="List 5"/>
    <w:basedOn w:val="a0"/>
    <w:qFormat/>
    <w:rsid w:val="00490DA8"/>
    <w:pPr>
      <w:ind w:left="1415" w:hanging="283"/>
      <w:contextualSpacing/>
    </w:pPr>
  </w:style>
  <w:style w:type="paragraph" w:styleId="36">
    <w:name w:val="Body Text Indent 3"/>
    <w:basedOn w:val="a0"/>
    <w:link w:val="3Char0"/>
    <w:qFormat/>
    <w:rsid w:val="00490DA8"/>
    <w:pPr>
      <w:spacing w:after="120"/>
      <w:ind w:left="283"/>
    </w:pPr>
    <w:rPr>
      <w:sz w:val="16"/>
      <w:szCs w:val="16"/>
    </w:rPr>
  </w:style>
  <w:style w:type="paragraph" w:styleId="71">
    <w:name w:val="index 7"/>
    <w:basedOn w:val="a0"/>
    <w:next w:val="a0"/>
    <w:qFormat/>
    <w:rsid w:val="00490DA8"/>
    <w:pPr>
      <w:spacing w:after="0"/>
      <w:ind w:left="1400" w:hanging="200"/>
    </w:pPr>
  </w:style>
  <w:style w:type="paragraph" w:styleId="90">
    <w:name w:val="index 9"/>
    <w:basedOn w:val="a0"/>
    <w:next w:val="a0"/>
    <w:qFormat/>
    <w:rsid w:val="00490DA8"/>
    <w:pPr>
      <w:spacing w:after="0"/>
      <w:ind w:left="1800" w:hanging="200"/>
    </w:pPr>
  </w:style>
  <w:style w:type="paragraph" w:styleId="aff1">
    <w:name w:val="table of figures"/>
    <w:basedOn w:val="a0"/>
    <w:next w:val="a0"/>
    <w:qFormat/>
    <w:rsid w:val="00490DA8"/>
    <w:pPr>
      <w:spacing w:after="0"/>
    </w:pPr>
  </w:style>
  <w:style w:type="paragraph" w:styleId="91">
    <w:name w:val="toc 9"/>
    <w:basedOn w:val="81"/>
    <w:next w:val="a0"/>
    <w:semiHidden/>
    <w:qFormat/>
    <w:rsid w:val="00490DA8"/>
    <w:pPr>
      <w:ind w:left="1418" w:hanging="1418"/>
    </w:pPr>
  </w:style>
  <w:style w:type="paragraph" w:styleId="25">
    <w:name w:val="Body Text 2"/>
    <w:basedOn w:val="a0"/>
    <w:link w:val="2Char0"/>
    <w:qFormat/>
    <w:rsid w:val="00490DA8"/>
    <w:pPr>
      <w:spacing w:after="120" w:line="480" w:lineRule="auto"/>
    </w:pPr>
  </w:style>
  <w:style w:type="paragraph" w:styleId="45">
    <w:name w:val="List 4"/>
    <w:basedOn w:val="a0"/>
    <w:qFormat/>
    <w:rsid w:val="00490DA8"/>
    <w:pPr>
      <w:ind w:left="1132" w:hanging="283"/>
      <w:contextualSpacing/>
    </w:pPr>
  </w:style>
  <w:style w:type="paragraph" w:styleId="26">
    <w:name w:val="List Continue 2"/>
    <w:basedOn w:val="a0"/>
    <w:qFormat/>
    <w:rsid w:val="00490DA8"/>
    <w:pPr>
      <w:spacing w:after="120"/>
      <w:ind w:left="566"/>
      <w:contextualSpacing/>
    </w:pPr>
  </w:style>
  <w:style w:type="paragraph" w:styleId="aff2">
    <w:name w:val="Message Header"/>
    <w:basedOn w:val="a0"/>
    <w:link w:val="Charf"/>
    <w:qFormat/>
    <w:rsid w:val="00490D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0"/>
    <w:link w:val="HTMLChar0"/>
    <w:qFormat/>
    <w:rsid w:val="00490DA8"/>
    <w:pPr>
      <w:spacing w:after="0"/>
    </w:pPr>
    <w:rPr>
      <w:rFonts w:ascii="Consolas" w:hAnsi="Consolas"/>
    </w:rPr>
  </w:style>
  <w:style w:type="paragraph" w:styleId="aff3">
    <w:name w:val="Normal (Web)"/>
    <w:basedOn w:val="a0"/>
    <w:qFormat/>
    <w:rsid w:val="00490DA8"/>
    <w:rPr>
      <w:sz w:val="24"/>
      <w:szCs w:val="24"/>
    </w:rPr>
  </w:style>
  <w:style w:type="paragraph" w:styleId="37">
    <w:name w:val="List Continue 3"/>
    <w:basedOn w:val="a0"/>
    <w:qFormat/>
    <w:rsid w:val="00490DA8"/>
    <w:pPr>
      <w:spacing w:after="120"/>
      <w:ind w:left="849"/>
      <w:contextualSpacing/>
    </w:pPr>
  </w:style>
  <w:style w:type="paragraph" w:styleId="27">
    <w:name w:val="index 2"/>
    <w:basedOn w:val="a0"/>
    <w:next w:val="a0"/>
    <w:qFormat/>
    <w:rsid w:val="00490DA8"/>
    <w:pPr>
      <w:spacing w:after="0"/>
      <w:ind w:left="400" w:hanging="200"/>
    </w:pPr>
  </w:style>
  <w:style w:type="paragraph" w:styleId="aff4">
    <w:name w:val="Title"/>
    <w:basedOn w:val="a0"/>
    <w:next w:val="a0"/>
    <w:link w:val="Charf0"/>
    <w:qFormat/>
    <w:rsid w:val="00490DA8"/>
    <w:pPr>
      <w:spacing w:after="0"/>
      <w:contextualSpacing/>
    </w:pPr>
    <w:rPr>
      <w:rFonts w:asciiTheme="majorHAnsi" w:eastAsiaTheme="majorEastAsia" w:hAnsiTheme="majorHAnsi" w:cstheme="majorBidi"/>
      <w:color w:val="auto"/>
      <w:spacing w:val="-10"/>
      <w:kern w:val="28"/>
      <w:sz w:val="56"/>
      <w:szCs w:val="56"/>
    </w:rPr>
  </w:style>
  <w:style w:type="paragraph" w:styleId="aff5">
    <w:name w:val="annotation subject"/>
    <w:basedOn w:val="ae"/>
    <w:next w:val="ae"/>
    <w:link w:val="Charf1"/>
    <w:qFormat/>
    <w:rsid w:val="00490DA8"/>
    <w:rPr>
      <w:b/>
      <w:bCs/>
    </w:rPr>
  </w:style>
  <w:style w:type="paragraph" w:styleId="aff6">
    <w:name w:val="Body Text First Indent"/>
    <w:basedOn w:val="af1"/>
    <w:link w:val="Charf2"/>
    <w:qFormat/>
    <w:rsid w:val="00490DA8"/>
    <w:pPr>
      <w:widowControl/>
      <w:ind w:firstLine="360"/>
    </w:pPr>
    <w:rPr>
      <w:i w:val="0"/>
    </w:rPr>
  </w:style>
  <w:style w:type="paragraph" w:styleId="28">
    <w:name w:val="Body Text First Indent 2"/>
    <w:basedOn w:val="af2"/>
    <w:link w:val="2Char1"/>
    <w:qFormat/>
    <w:rsid w:val="00490DA8"/>
    <w:pPr>
      <w:spacing w:after="180"/>
      <w:ind w:left="360" w:firstLine="360"/>
    </w:pPr>
  </w:style>
  <w:style w:type="character" w:styleId="aff7">
    <w:name w:val="Hyperlink"/>
    <w:basedOn w:val="a1"/>
    <w:qFormat/>
    <w:rsid w:val="00490DA8"/>
    <w:rPr>
      <w:color w:val="0563C1" w:themeColor="hyperlink"/>
      <w:u w:val="single"/>
    </w:rPr>
  </w:style>
  <w:style w:type="paragraph" w:customStyle="1" w:styleId="TAL">
    <w:name w:val="TAL"/>
    <w:basedOn w:val="a0"/>
    <w:qFormat/>
    <w:rsid w:val="00490DA8"/>
    <w:pPr>
      <w:keepNext/>
      <w:keepLines/>
      <w:spacing w:after="0"/>
    </w:pPr>
    <w:rPr>
      <w:rFonts w:ascii="Arial" w:hAnsi="Arial"/>
      <w:sz w:val="18"/>
    </w:rPr>
  </w:style>
  <w:style w:type="paragraph" w:customStyle="1" w:styleId="Heading">
    <w:name w:val="Heading"/>
    <w:basedOn w:val="a0"/>
    <w:qFormat/>
    <w:rsid w:val="00490DA8"/>
    <w:pPr>
      <w:widowControl w:val="0"/>
      <w:spacing w:after="120" w:line="240" w:lineRule="atLeast"/>
      <w:ind w:left="1260" w:hanging="551"/>
    </w:pPr>
    <w:rPr>
      <w:rFonts w:ascii="Arial" w:hAnsi="Arial"/>
      <w:b/>
      <w:sz w:val="22"/>
    </w:rPr>
  </w:style>
  <w:style w:type="paragraph" w:customStyle="1" w:styleId="TAH">
    <w:name w:val="TAH"/>
    <w:basedOn w:val="TAC"/>
    <w:qFormat/>
    <w:rsid w:val="00490DA8"/>
    <w:rPr>
      <w:b/>
    </w:rPr>
  </w:style>
  <w:style w:type="paragraph" w:customStyle="1" w:styleId="TAC">
    <w:name w:val="TAC"/>
    <w:basedOn w:val="TAL"/>
    <w:qFormat/>
    <w:rsid w:val="00490DA8"/>
    <w:pPr>
      <w:jc w:val="center"/>
    </w:pPr>
  </w:style>
  <w:style w:type="paragraph" w:customStyle="1" w:styleId="HE">
    <w:name w:val="HE"/>
    <w:basedOn w:val="a0"/>
    <w:qFormat/>
    <w:rsid w:val="00490DA8"/>
    <w:rPr>
      <w:rFonts w:ascii="Arial" w:hAnsi="Arial"/>
      <w:b/>
    </w:rPr>
  </w:style>
  <w:style w:type="paragraph" w:customStyle="1" w:styleId="ZT">
    <w:name w:val="ZT"/>
    <w:qFormat/>
    <w:rsid w:val="00490DA8"/>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rsid w:val="00490DA8"/>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0"/>
    <w:qFormat/>
    <w:rsid w:val="00490DA8"/>
    <w:pPr>
      <w:outlineLvl w:val="9"/>
    </w:pPr>
  </w:style>
  <w:style w:type="paragraph" w:customStyle="1" w:styleId="TF">
    <w:name w:val="TF"/>
    <w:basedOn w:val="TH"/>
    <w:qFormat/>
    <w:rsid w:val="00490DA8"/>
    <w:pPr>
      <w:keepNext w:val="0"/>
      <w:spacing w:before="0" w:after="240"/>
    </w:pPr>
  </w:style>
  <w:style w:type="paragraph" w:customStyle="1" w:styleId="TH">
    <w:name w:val="TH"/>
    <w:basedOn w:val="a0"/>
    <w:link w:val="THChar"/>
    <w:qFormat/>
    <w:rsid w:val="00490DA8"/>
    <w:pPr>
      <w:keepNext/>
      <w:keepLines/>
      <w:spacing w:before="60"/>
      <w:jc w:val="center"/>
    </w:pPr>
    <w:rPr>
      <w:rFonts w:ascii="Arial" w:hAnsi="Arial"/>
      <w:b/>
    </w:rPr>
  </w:style>
  <w:style w:type="paragraph" w:customStyle="1" w:styleId="NO">
    <w:name w:val="NO"/>
    <w:basedOn w:val="a0"/>
    <w:qFormat/>
    <w:rsid w:val="00490DA8"/>
    <w:pPr>
      <w:keepLines/>
      <w:ind w:left="1135" w:hanging="851"/>
    </w:pPr>
  </w:style>
  <w:style w:type="paragraph" w:customStyle="1" w:styleId="EX">
    <w:name w:val="EX"/>
    <w:basedOn w:val="a0"/>
    <w:qFormat/>
    <w:rsid w:val="00490DA8"/>
    <w:pPr>
      <w:keepLines/>
      <w:ind w:left="1702" w:hanging="1418"/>
    </w:pPr>
  </w:style>
  <w:style w:type="paragraph" w:customStyle="1" w:styleId="FP">
    <w:name w:val="FP"/>
    <w:basedOn w:val="a0"/>
    <w:qFormat/>
    <w:rsid w:val="00490DA8"/>
    <w:pPr>
      <w:spacing w:after="0"/>
    </w:pPr>
  </w:style>
  <w:style w:type="paragraph" w:customStyle="1" w:styleId="LD">
    <w:name w:val="LD"/>
    <w:qFormat/>
    <w:rsid w:val="00490DA8"/>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rsid w:val="00490DA8"/>
    <w:pPr>
      <w:spacing w:after="0"/>
    </w:pPr>
  </w:style>
  <w:style w:type="paragraph" w:customStyle="1" w:styleId="EW">
    <w:name w:val="EW"/>
    <w:basedOn w:val="EX"/>
    <w:qFormat/>
    <w:rsid w:val="00490DA8"/>
    <w:pPr>
      <w:spacing w:after="0"/>
    </w:pPr>
  </w:style>
  <w:style w:type="paragraph" w:customStyle="1" w:styleId="EQ">
    <w:name w:val="EQ"/>
    <w:basedOn w:val="a0"/>
    <w:next w:val="a0"/>
    <w:qFormat/>
    <w:rsid w:val="00490DA8"/>
    <w:pPr>
      <w:keepLines/>
      <w:tabs>
        <w:tab w:val="center" w:pos="4536"/>
        <w:tab w:val="right" w:pos="9072"/>
      </w:tabs>
    </w:pPr>
  </w:style>
  <w:style w:type="paragraph" w:customStyle="1" w:styleId="NF">
    <w:name w:val="NF"/>
    <w:basedOn w:val="NO"/>
    <w:qFormat/>
    <w:rsid w:val="00490DA8"/>
    <w:pPr>
      <w:keepNext/>
      <w:spacing w:after="0"/>
    </w:pPr>
    <w:rPr>
      <w:rFonts w:ascii="Arial" w:hAnsi="Arial"/>
      <w:sz w:val="18"/>
    </w:rPr>
  </w:style>
  <w:style w:type="paragraph" w:customStyle="1" w:styleId="PL">
    <w:name w:val="PL"/>
    <w:qFormat/>
    <w:rsid w:val="00490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rsid w:val="00490DA8"/>
    <w:pPr>
      <w:jc w:val="right"/>
    </w:pPr>
  </w:style>
  <w:style w:type="paragraph" w:customStyle="1" w:styleId="TAN">
    <w:name w:val="TAN"/>
    <w:basedOn w:val="TAL"/>
    <w:qFormat/>
    <w:rsid w:val="00490DA8"/>
    <w:pPr>
      <w:ind w:left="851" w:hanging="851"/>
    </w:pPr>
  </w:style>
  <w:style w:type="paragraph" w:customStyle="1" w:styleId="ZA">
    <w:name w:val="ZA"/>
    <w:qFormat/>
    <w:rsid w:val="00490D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490D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490DA8"/>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rsid w:val="00490D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490DA8"/>
    <w:pPr>
      <w:framePr w:wrap="notBeside" w:y="16161"/>
    </w:pPr>
  </w:style>
  <w:style w:type="character" w:customStyle="1" w:styleId="ZGSM">
    <w:name w:val="ZGSM"/>
    <w:qFormat/>
    <w:rsid w:val="00490DA8"/>
  </w:style>
  <w:style w:type="paragraph" w:customStyle="1" w:styleId="ZG">
    <w:name w:val="ZG"/>
    <w:qFormat/>
    <w:rsid w:val="00490DA8"/>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0"/>
    <w:qFormat/>
    <w:rsid w:val="00490DA8"/>
    <w:pPr>
      <w:ind w:left="568" w:hanging="284"/>
    </w:pPr>
  </w:style>
  <w:style w:type="paragraph" w:customStyle="1" w:styleId="B2">
    <w:name w:val="B2"/>
    <w:basedOn w:val="a0"/>
    <w:qFormat/>
    <w:rsid w:val="00490DA8"/>
    <w:pPr>
      <w:ind w:left="851" w:hanging="284"/>
    </w:pPr>
  </w:style>
  <w:style w:type="paragraph" w:customStyle="1" w:styleId="B3">
    <w:name w:val="B3"/>
    <w:basedOn w:val="a0"/>
    <w:qFormat/>
    <w:rsid w:val="00490DA8"/>
    <w:pPr>
      <w:ind w:left="1135" w:hanging="284"/>
    </w:pPr>
  </w:style>
  <w:style w:type="paragraph" w:customStyle="1" w:styleId="B4">
    <w:name w:val="B4"/>
    <w:basedOn w:val="a0"/>
    <w:qFormat/>
    <w:rsid w:val="00490DA8"/>
    <w:pPr>
      <w:ind w:left="1418" w:hanging="284"/>
    </w:pPr>
  </w:style>
  <w:style w:type="paragraph" w:customStyle="1" w:styleId="B5">
    <w:name w:val="B5"/>
    <w:basedOn w:val="a0"/>
    <w:qFormat/>
    <w:rsid w:val="00490DA8"/>
    <w:pPr>
      <w:ind w:left="1702" w:hanging="284"/>
    </w:pPr>
  </w:style>
  <w:style w:type="paragraph" w:customStyle="1" w:styleId="ZTD">
    <w:name w:val="ZTD"/>
    <w:basedOn w:val="ZB"/>
    <w:qFormat/>
    <w:rsid w:val="00490DA8"/>
    <w:pPr>
      <w:framePr w:hRule="auto" w:wrap="notBeside" w:y="852"/>
    </w:pPr>
    <w:rPr>
      <w:i w:val="0"/>
      <w:sz w:val="40"/>
    </w:rPr>
  </w:style>
  <w:style w:type="character" w:customStyle="1" w:styleId="THChar">
    <w:name w:val="TH Char"/>
    <w:link w:val="TH"/>
    <w:qFormat/>
    <w:rsid w:val="00490DA8"/>
    <w:rPr>
      <w:rFonts w:ascii="Arial" w:hAnsi="Arial"/>
      <w:b/>
      <w:color w:val="000000"/>
      <w:lang w:eastAsia="ja-JP"/>
    </w:rPr>
  </w:style>
  <w:style w:type="paragraph" w:customStyle="1" w:styleId="Guidance">
    <w:name w:val="Guidance"/>
    <w:basedOn w:val="a0"/>
    <w:qFormat/>
    <w:rsid w:val="00490DA8"/>
    <w:rPr>
      <w:i/>
    </w:rPr>
  </w:style>
  <w:style w:type="character" w:customStyle="1" w:styleId="Char6">
    <w:name w:val="正文文本 Char"/>
    <w:basedOn w:val="a1"/>
    <w:link w:val="af1"/>
    <w:qFormat/>
    <w:rsid w:val="00490DA8"/>
    <w:rPr>
      <w:i/>
      <w:color w:val="000000"/>
      <w:lang w:eastAsia="ja-JP"/>
    </w:rPr>
  </w:style>
  <w:style w:type="paragraph" w:customStyle="1" w:styleId="CRCoverPage">
    <w:name w:val="CR Cover Page"/>
    <w:qFormat/>
    <w:rsid w:val="00490DA8"/>
    <w:pPr>
      <w:spacing w:after="120"/>
    </w:pPr>
    <w:rPr>
      <w:rFonts w:ascii="Arial" w:eastAsiaTheme="minorEastAsia" w:hAnsi="Arial"/>
      <w:lang w:val="en-GB" w:eastAsia="en-US"/>
    </w:rPr>
  </w:style>
  <w:style w:type="character" w:customStyle="1" w:styleId="Charb">
    <w:name w:val="批注框文本 Char"/>
    <w:basedOn w:val="a1"/>
    <w:link w:val="af8"/>
    <w:qFormat/>
    <w:rsid w:val="00490DA8"/>
    <w:rPr>
      <w:rFonts w:ascii="Segoe UI" w:hAnsi="Segoe UI" w:cs="Segoe UI"/>
      <w:color w:val="000000"/>
      <w:sz w:val="18"/>
      <w:szCs w:val="18"/>
      <w:lang w:eastAsia="ja-JP"/>
    </w:rPr>
  </w:style>
  <w:style w:type="paragraph" w:customStyle="1" w:styleId="12">
    <w:name w:val="书目1"/>
    <w:basedOn w:val="a0"/>
    <w:next w:val="a0"/>
    <w:uiPriority w:val="37"/>
    <w:semiHidden/>
    <w:unhideWhenUsed/>
    <w:qFormat/>
    <w:rsid w:val="00490DA8"/>
  </w:style>
  <w:style w:type="character" w:customStyle="1" w:styleId="2Char0">
    <w:name w:val="正文文本 2 Char"/>
    <w:basedOn w:val="a1"/>
    <w:link w:val="25"/>
    <w:qFormat/>
    <w:rsid w:val="00490DA8"/>
    <w:rPr>
      <w:color w:val="000000"/>
      <w:lang w:eastAsia="ja-JP"/>
    </w:rPr>
  </w:style>
  <w:style w:type="character" w:customStyle="1" w:styleId="3Char">
    <w:name w:val="正文文本 3 Char"/>
    <w:basedOn w:val="a1"/>
    <w:link w:val="34"/>
    <w:qFormat/>
    <w:rsid w:val="00490DA8"/>
    <w:rPr>
      <w:color w:val="000000"/>
      <w:sz w:val="16"/>
      <w:szCs w:val="16"/>
      <w:lang w:eastAsia="ja-JP"/>
    </w:rPr>
  </w:style>
  <w:style w:type="character" w:customStyle="1" w:styleId="Charf2">
    <w:name w:val="正文首行缩进 Char"/>
    <w:basedOn w:val="Char6"/>
    <w:link w:val="aff6"/>
    <w:qFormat/>
    <w:rsid w:val="00490DA8"/>
    <w:rPr>
      <w:i w:val="0"/>
      <w:color w:val="000000"/>
      <w:lang w:eastAsia="ja-JP"/>
    </w:rPr>
  </w:style>
  <w:style w:type="character" w:customStyle="1" w:styleId="Char7">
    <w:name w:val="正文文本缩进 Char"/>
    <w:basedOn w:val="a1"/>
    <w:link w:val="af2"/>
    <w:qFormat/>
    <w:rsid w:val="00490DA8"/>
    <w:rPr>
      <w:color w:val="000000"/>
      <w:lang w:eastAsia="ja-JP"/>
    </w:rPr>
  </w:style>
  <w:style w:type="character" w:customStyle="1" w:styleId="2Char1">
    <w:name w:val="正文首行缩进 2 Char"/>
    <w:basedOn w:val="Char7"/>
    <w:link w:val="28"/>
    <w:qFormat/>
    <w:rsid w:val="00490DA8"/>
    <w:rPr>
      <w:color w:val="000000"/>
      <w:lang w:eastAsia="ja-JP"/>
    </w:rPr>
  </w:style>
  <w:style w:type="character" w:customStyle="1" w:styleId="2Char">
    <w:name w:val="正文文本缩进 2 Char"/>
    <w:basedOn w:val="a1"/>
    <w:link w:val="24"/>
    <w:qFormat/>
    <w:rsid w:val="00490DA8"/>
    <w:rPr>
      <w:color w:val="000000"/>
      <w:lang w:eastAsia="ja-JP"/>
    </w:rPr>
  </w:style>
  <w:style w:type="character" w:customStyle="1" w:styleId="3Char0">
    <w:name w:val="正文文本缩进 3 Char"/>
    <w:basedOn w:val="a1"/>
    <w:link w:val="36"/>
    <w:qFormat/>
    <w:rsid w:val="00490DA8"/>
    <w:rPr>
      <w:color w:val="000000"/>
      <w:sz w:val="16"/>
      <w:szCs w:val="16"/>
      <w:lang w:eastAsia="ja-JP"/>
    </w:rPr>
  </w:style>
  <w:style w:type="character" w:customStyle="1" w:styleId="Char5">
    <w:name w:val="结束语 Char"/>
    <w:basedOn w:val="a1"/>
    <w:link w:val="af0"/>
    <w:qFormat/>
    <w:rsid w:val="00490DA8"/>
    <w:rPr>
      <w:color w:val="000000"/>
      <w:lang w:eastAsia="ja-JP"/>
    </w:rPr>
  </w:style>
  <w:style w:type="character" w:customStyle="1" w:styleId="Char3">
    <w:name w:val="批注文字 Char"/>
    <w:basedOn w:val="a1"/>
    <w:link w:val="ae"/>
    <w:qFormat/>
    <w:rsid w:val="00490DA8"/>
    <w:rPr>
      <w:color w:val="000000"/>
      <w:lang w:eastAsia="ja-JP"/>
    </w:rPr>
  </w:style>
  <w:style w:type="character" w:customStyle="1" w:styleId="Charf1">
    <w:name w:val="批注主题 Char"/>
    <w:basedOn w:val="Char3"/>
    <w:link w:val="aff5"/>
    <w:qFormat/>
    <w:rsid w:val="00490DA8"/>
    <w:rPr>
      <w:b/>
      <w:bCs/>
      <w:color w:val="000000"/>
      <w:lang w:eastAsia="ja-JP"/>
    </w:rPr>
  </w:style>
  <w:style w:type="character" w:customStyle="1" w:styleId="Char9">
    <w:name w:val="日期 Char"/>
    <w:basedOn w:val="a1"/>
    <w:link w:val="af6"/>
    <w:qFormat/>
    <w:rsid w:val="00490DA8"/>
    <w:rPr>
      <w:color w:val="000000"/>
      <w:lang w:eastAsia="ja-JP"/>
    </w:rPr>
  </w:style>
  <w:style w:type="character" w:customStyle="1" w:styleId="Char2">
    <w:name w:val="文档结构图 Char"/>
    <w:basedOn w:val="a1"/>
    <w:link w:val="ac"/>
    <w:qFormat/>
    <w:rsid w:val="00490DA8"/>
    <w:rPr>
      <w:rFonts w:ascii="Segoe UI" w:hAnsi="Segoe UI" w:cs="Segoe UI"/>
      <w:color w:val="000000"/>
      <w:sz w:val="16"/>
      <w:szCs w:val="16"/>
      <w:lang w:eastAsia="ja-JP"/>
    </w:rPr>
  </w:style>
  <w:style w:type="character" w:customStyle="1" w:styleId="Char1">
    <w:name w:val="电子邮件签名 Char"/>
    <w:basedOn w:val="a1"/>
    <w:link w:val="a7"/>
    <w:qFormat/>
    <w:rsid w:val="00490DA8"/>
    <w:rPr>
      <w:color w:val="000000"/>
      <w:lang w:eastAsia="ja-JP"/>
    </w:rPr>
  </w:style>
  <w:style w:type="character" w:customStyle="1" w:styleId="Chara">
    <w:name w:val="尾注文本 Char"/>
    <w:basedOn w:val="a1"/>
    <w:link w:val="af7"/>
    <w:qFormat/>
    <w:rsid w:val="00490DA8"/>
    <w:rPr>
      <w:color w:val="000000"/>
      <w:lang w:eastAsia="ja-JP"/>
    </w:rPr>
  </w:style>
  <w:style w:type="character" w:customStyle="1" w:styleId="Chare">
    <w:name w:val="脚注文本 Char"/>
    <w:basedOn w:val="a1"/>
    <w:link w:val="aff0"/>
    <w:qFormat/>
    <w:rsid w:val="00490DA8"/>
    <w:rPr>
      <w:color w:val="000000"/>
      <w:lang w:eastAsia="ja-JP"/>
    </w:rPr>
  </w:style>
  <w:style w:type="character" w:customStyle="1" w:styleId="HTMLChar">
    <w:name w:val="HTML 地址 Char"/>
    <w:basedOn w:val="a1"/>
    <w:link w:val="HTML"/>
    <w:qFormat/>
    <w:rsid w:val="00490DA8"/>
    <w:rPr>
      <w:i/>
      <w:iCs/>
      <w:color w:val="000000"/>
      <w:lang w:eastAsia="ja-JP"/>
    </w:rPr>
  </w:style>
  <w:style w:type="character" w:customStyle="1" w:styleId="HTMLChar0">
    <w:name w:val="HTML 预设格式 Char"/>
    <w:basedOn w:val="a1"/>
    <w:link w:val="HTML0"/>
    <w:qFormat/>
    <w:rsid w:val="00490DA8"/>
    <w:rPr>
      <w:rFonts w:ascii="Consolas" w:hAnsi="Consolas"/>
      <w:color w:val="000000"/>
      <w:lang w:eastAsia="ja-JP"/>
    </w:rPr>
  </w:style>
  <w:style w:type="paragraph" w:styleId="aff8">
    <w:name w:val="Intense Quote"/>
    <w:basedOn w:val="a0"/>
    <w:next w:val="a0"/>
    <w:link w:val="Charf3"/>
    <w:uiPriority w:val="30"/>
    <w:qFormat/>
    <w:rsid w:val="00490D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1"/>
    <w:link w:val="aff8"/>
    <w:uiPriority w:val="30"/>
    <w:qFormat/>
    <w:rsid w:val="00490DA8"/>
    <w:rPr>
      <w:i/>
      <w:iCs/>
      <w:color w:val="4472C4" w:themeColor="accent1"/>
      <w:lang w:eastAsia="ja-JP"/>
    </w:rPr>
  </w:style>
  <w:style w:type="paragraph" w:styleId="aff9">
    <w:name w:val="List Paragraph"/>
    <w:basedOn w:val="a0"/>
    <w:uiPriority w:val="34"/>
    <w:qFormat/>
    <w:rsid w:val="00490DA8"/>
    <w:pPr>
      <w:ind w:left="720"/>
      <w:contextualSpacing/>
    </w:pPr>
  </w:style>
  <w:style w:type="character" w:customStyle="1" w:styleId="Char">
    <w:name w:val="宏文本 Char"/>
    <w:basedOn w:val="a1"/>
    <w:link w:val="a4"/>
    <w:qFormat/>
    <w:rsid w:val="00490DA8"/>
    <w:rPr>
      <w:rFonts w:ascii="Consolas" w:hAnsi="Consolas"/>
      <w:color w:val="000000"/>
      <w:lang w:eastAsia="ja-JP"/>
    </w:rPr>
  </w:style>
  <w:style w:type="character" w:customStyle="1" w:styleId="Charf">
    <w:name w:val="信息标题 Char"/>
    <w:basedOn w:val="a1"/>
    <w:link w:val="aff2"/>
    <w:qFormat/>
    <w:rsid w:val="00490DA8"/>
    <w:rPr>
      <w:rFonts w:asciiTheme="majorHAnsi" w:eastAsiaTheme="majorEastAsia" w:hAnsiTheme="majorHAnsi" w:cstheme="majorBidi"/>
      <w:color w:val="000000"/>
      <w:sz w:val="24"/>
      <w:szCs w:val="24"/>
      <w:shd w:val="pct20" w:color="auto" w:fill="auto"/>
      <w:lang w:eastAsia="ja-JP"/>
    </w:rPr>
  </w:style>
  <w:style w:type="paragraph" w:styleId="affa">
    <w:name w:val="No Spacing"/>
    <w:uiPriority w:val="1"/>
    <w:qFormat/>
    <w:rsid w:val="00490DA8"/>
    <w:pPr>
      <w:overflowPunct w:val="0"/>
      <w:autoSpaceDE w:val="0"/>
      <w:autoSpaceDN w:val="0"/>
      <w:adjustRightInd w:val="0"/>
      <w:textAlignment w:val="baseline"/>
    </w:pPr>
    <w:rPr>
      <w:rFonts w:eastAsiaTheme="minorEastAsia"/>
      <w:color w:val="000000"/>
      <w:lang w:val="en-GB" w:eastAsia="ja-JP"/>
    </w:rPr>
  </w:style>
  <w:style w:type="character" w:customStyle="1" w:styleId="Char0">
    <w:name w:val="注释标题 Char"/>
    <w:basedOn w:val="a1"/>
    <w:link w:val="a6"/>
    <w:qFormat/>
    <w:rsid w:val="00490DA8"/>
    <w:rPr>
      <w:color w:val="000000"/>
      <w:lang w:eastAsia="ja-JP"/>
    </w:rPr>
  </w:style>
  <w:style w:type="character" w:customStyle="1" w:styleId="Char8">
    <w:name w:val="纯文本 Char"/>
    <w:basedOn w:val="a1"/>
    <w:link w:val="af5"/>
    <w:qFormat/>
    <w:rsid w:val="00490DA8"/>
    <w:rPr>
      <w:rFonts w:ascii="Consolas" w:hAnsi="Consolas"/>
      <w:color w:val="000000"/>
      <w:sz w:val="21"/>
      <w:szCs w:val="21"/>
      <w:lang w:eastAsia="ja-JP"/>
    </w:rPr>
  </w:style>
  <w:style w:type="paragraph" w:styleId="affb">
    <w:name w:val="Quote"/>
    <w:basedOn w:val="a0"/>
    <w:next w:val="a0"/>
    <w:link w:val="Charf4"/>
    <w:uiPriority w:val="29"/>
    <w:qFormat/>
    <w:rsid w:val="00490DA8"/>
    <w:pPr>
      <w:spacing w:before="200" w:after="160"/>
      <w:ind w:left="864" w:right="864"/>
      <w:jc w:val="center"/>
    </w:pPr>
    <w:rPr>
      <w:i/>
      <w:iCs/>
      <w:color w:val="404040" w:themeColor="text1" w:themeTint="BF"/>
    </w:rPr>
  </w:style>
  <w:style w:type="character" w:customStyle="1" w:styleId="Charf4">
    <w:name w:val="引用 Char"/>
    <w:basedOn w:val="a1"/>
    <w:link w:val="affb"/>
    <w:uiPriority w:val="29"/>
    <w:qFormat/>
    <w:rsid w:val="00490DA8"/>
    <w:rPr>
      <w:i/>
      <w:iCs/>
      <w:color w:val="404040" w:themeColor="text1" w:themeTint="BF"/>
      <w:lang w:eastAsia="ja-JP"/>
    </w:rPr>
  </w:style>
  <w:style w:type="character" w:customStyle="1" w:styleId="Char4">
    <w:name w:val="称呼 Char"/>
    <w:basedOn w:val="a1"/>
    <w:link w:val="af"/>
    <w:qFormat/>
    <w:rsid w:val="00490DA8"/>
    <w:rPr>
      <w:color w:val="000000"/>
      <w:lang w:eastAsia="ja-JP"/>
    </w:rPr>
  </w:style>
  <w:style w:type="character" w:customStyle="1" w:styleId="Charc">
    <w:name w:val="签名 Char"/>
    <w:basedOn w:val="a1"/>
    <w:link w:val="afc"/>
    <w:qFormat/>
    <w:rsid w:val="00490DA8"/>
    <w:rPr>
      <w:color w:val="000000"/>
      <w:lang w:eastAsia="ja-JP"/>
    </w:rPr>
  </w:style>
  <w:style w:type="character" w:customStyle="1" w:styleId="Chard">
    <w:name w:val="副标题 Char"/>
    <w:basedOn w:val="a1"/>
    <w:link w:val="afe"/>
    <w:qFormat/>
    <w:rsid w:val="00490DA8"/>
    <w:rPr>
      <w:rFonts w:asciiTheme="minorHAnsi" w:eastAsiaTheme="minorEastAsia" w:hAnsiTheme="minorHAnsi" w:cstheme="minorBidi"/>
      <w:color w:val="595959" w:themeColor="text1" w:themeTint="A6"/>
      <w:spacing w:val="15"/>
      <w:sz w:val="22"/>
      <w:szCs w:val="22"/>
      <w:lang w:eastAsia="ja-JP"/>
    </w:rPr>
  </w:style>
  <w:style w:type="character" w:customStyle="1" w:styleId="Charf0">
    <w:name w:val="标题 Char"/>
    <w:basedOn w:val="a1"/>
    <w:link w:val="aff4"/>
    <w:qFormat/>
    <w:rsid w:val="00490DA8"/>
    <w:rPr>
      <w:rFonts w:asciiTheme="majorHAnsi" w:eastAsiaTheme="majorEastAsia" w:hAnsiTheme="majorHAnsi" w:cstheme="majorBidi"/>
      <w:spacing w:val="-10"/>
      <w:kern w:val="28"/>
      <w:sz w:val="56"/>
      <w:szCs w:val="56"/>
      <w:lang w:eastAsia="ja-JP"/>
    </w:rPr>
  </w:style>
  <w:style w:type="paragraph" w:customStyle="1" w:styleId="TOC1">
    <w:name w:val="TOC 标题1"/>
    <w:basedOn w:val="1"/>
    <w:next w:val="a0"/>
    <w:uiPriority w:val="39"/>
    <w:semiHidden/>
    <w:unhideWhenUsed/>
    <w:qFormat/>
    <w:rsid w:val="00490D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1377C-0AAF-49C6-AB9C-712980B49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1247</Words>
  <Characters>7109</Characters>
  <Application>Microsoft Office Word</Application>
  <DocSecurity>0</DocSecurity>
  <Lines>59</Lines>
  <Paragraphs>16</Paragraphs>
  <ScaleCrop>false</ScaleCrop>
  <Company>ETSI</Company>
  <LinksUpToDate>false</LinksUpToDate>
  <CharactersWithSpaces>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4</cp:revision>
  <cp:lastPrinted>2000-02-29T11:31:00Z</cp:lastPrinted>
  <dcterms:created xsi:type="dcterms:W3CDTF">2022-05-10T08:47:00Z</dcterms:created>
  <dcterms:modified xsi:type="dcterms:W3CDTF">2022-05-13T04:44:00Z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